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BCE3621" w:rsidR="00BF7F06" w:rsidRPr="00A11D21" w:rsidRDefault="002C6F20" w:rsidP="009E4AB7">
      <w:pPr>
        <w:rPr>
          <w:rFonts w:ascii="Calibri" w:hAnsi="Calibri" w:cs="Calibri"/>
          <w:b/>
          <w:bCs/>
        </w:rPr>
      </w:pPr>
      <w:r>
        <w:rPr>
          <w:rFonts w:ascii="Calibri" w:hAnsi="Calibri" w:cs="Calibri"/>
          <w:b/>
          <w:bCs/>
        </w:rPr>
        <w:t>Stronger Than Ever</w:t>
      </w:r>
    </w:p>
    <w:p w14:paraId="2CDC2AFF" w14:textId="6B1159D7" w:rsidR="007A6325" w:rsidRPr="00A11D21" w:rsidRDefault="00A740E1" w:rsidP="009E4AB7">
      <w:pPr>
        <w:rPr>
          <w:rFonts w:ascii="Calibri" w:hAnsi="Calibri" w:cs="Calibri"/>
          <w:b/>
          <w:bCs/>
        </w:rPr>
      </w:pPr>
      <w:r>
        <w:rPr>
          <w:rFonts w:ascii="Calibri" w:hAnsi="Calibri" w:cs="Calibri"/>
          <w:b/>
          <w:bCs/>
        </w:rPr>
        <w:t>Better Together</w:t>
      </w:r>
      <w:r w:rsidR="0025573D">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Pr>
          <w:rFonts w:ascii="Calibri" w:hAnsi="Calibri" w:cs="Calibri"/>
          <w:b/>
          <w:bCs/>
        </w:rPr>
        <w:t>5</w:t>
      </w:r>
      <w:r w:rsidR="00B47A64">
        <w:rPr>
          <w:rFonts w:ascii="Calibri" w:hAnsi="Calibri" w:cs="Calibri"/>
          <w:b/>
          <w:bCs/>
        </w:rPr>
        <w:t xml:space="preserve"> of </w:t>
      </w:r>
      <w:r w:rsidR="002C6F20">
        <w:rPr>
          <w:rFonts w:ascii="Calibri" w:hAnsi="Calibri" w:cs="Calibri"/>
          <w:b/>
          <w:bCs/>
        </w:rPr>
        <w:t>7</w:t>
      </w:r>
      <w:r w:rsidR="00C01D01" w:rsidRPr="00A11D21">
        <w:rPr>
          <w:rFonts w:ascii="Calibri" w:hAnsi="Calibri" w:cs="Calibri"/>
          <w:b/>
          <w:bCs/>
        </w:rPr>
        <w:t>)</w:t>
      </w:r>
    </w:p>
    <w:p w14:paraId="156A3DE0" w14:textId="75E8EE7C" w:rsidR="007A6325" w:rsidRPr="00A11D21" w:rsidRDefault="00A740E1" w:rsidP="009E4AB7">
      <w:pPr>
        <w:rPr>
          <w:rFonts w:ascii="Calibri" w:hAnsi="Calibri" w:cs="Calibri"/>
          <w:b/>
          <w:bCs/>
        </w:rPr>
      </w:pPr>
      <w:r>
        <w:rPr>
          <w:rFonts w:ascii="Calibri" w:hAnsi="Calibri" w:cs="Calibri"/>
          <w:b/>
          <w:bCs/>
        </w:rPr>
        <w:t>Ecclesiastes 4</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66E00832" w14:textId="0096EBF0" w:rsidR="00A740E1" w:rsidRPr="00A740E1" w:rsidRDefault="00A740E1" w:rsidP="00A740E1">
      <w:pPr>
        <w:spacing w:line="276" w:lineRule="auto"/>
        <w:rPr>
          <w:rFonts w:ascii="Calibri" w:hAnsi="Calibri"/>
        </w:rPr>
      </w:pPr>
      <w:r w:rsidRPr="00A740E1">
        <w:rPr>
          <w:rFonts w:ascii="Calibri" w:hAnsi="Calibri"/>
        </w:rPr>
        <w:t>It is so wonderful to see so many of you here today. It's so exciting to see the church rebuilding</w:t>
      </w:r>
      <w:r w:rsidR="002A6CA6">
        <w:rPr>
          <w:rFonts w:ascii="Calibri" w:hAnsi="Calibri"/>
        </w:rPr>
        <w:t xml:space="preserve"> </w:t>
      </w:r>
      <w:r w:rsidRPr="00A740E1">
        <w:rPr>
          <w:rFonts w:ascii="Calibri" w:hAnsi="Calibri"/>
        </w:rPr>
        <w:t>and regrowing, so to speak, after a hiatus of a few months. These are very exciting days.</w:t>
      </w:r>
    </w:p>
    <w:p w14:paraId="3BA75C40" w14:textId="77777777" w:rsidR="00A740E1" w:rsidRPr="00A740E1" w:rsidRDefault="00A740E1" w:rsidP="00A740E1">
      <w:pPr>
        <w:spacing w:line="276" w:lineRule="auto"/>
        <w:rPr>
          <w:rFonts w:ascii="Calibri" w:hAnsi="Calibri"/>
        </w:rPr>
      </w:pPr>
    </w:p>
    <w:p w14:paraId="1E8AE748" w14:textId="46B71B59" w:rsidR="00A740E1" w:rsidRPr="00A740E1" w:rsidRDefault="00A740E1" w:rsidP="00A740E1">
      <w:pPr>
        <w:spacing w:line="276" w:lineRule="auto"/>
        <w:rPr>
          <w:rFonts w:ascii="Calibri" w:hAnsi="Calibri"/>
        </w:rPr>
      </w:pPr>
      <w:r w:rsidRPr="00A740E1">
        <w:rPr>
          <w:rFonts w:ascii="Calibri" w:hAnsi="Calibri"/>
        </w:rPr>
        <w:t>We've been in a series</w:t>
      </w:r>
      <w:r w:rsidR="00112802">
        <w:rPr>
          <w:rFonts w:ascii="Calibri" w:hAnsi="Calibri"/>
        </w:rPr>
        <w:t>,</w:t>
      </w:r>
      <w:r w:rsidRPr="00A740E1">
        <w:rPr>
          <w:rFonts w:ascii="Calibri" w:hAnsi="Calibri"/>
        </w:rPr>
        <w:t xml:space="preserve"> called “Stronger Than Ever.” We've been talking about coming out of this pandemic stronger than we've ever been before. Today we're looking at the power of relationships.</w:t>
      </w:r>
    </w:p>
    <w:p w14:paraId="51D77B70" w14:textId="77777777" w:rsidR="00A740E1" w:rsidRPr="00A740E1" w:rsidRDefault="00A740E1" w:rsidP="00A740E1">
      <w:pPr>
        <w:spacing w:line="276" w:lineRule="auto"/>
        <w:rPr>
          <w:rFonts w:ascii="Calibri" w:hAnsi="Calibri"/>
        </w:rPr>
      </w:pPr>
    </w:p>
    <w:p w14:paraId="52A76010" w14:textId="77777777" w:rsidR="00A740E1" w:rsidRPr="00A740E1" w:rsidRDefault="00A740E1" w:rsidP="00A740E1">
      <w:pPr>
        <w:spacing w:line="276" w:lineRule="auto"/>
        <w:rPr>
          <w:rFonts w:ascii="Calibri" w:hAnsi="Calibri"/>
        </w:rPr>
      </w:pPr>
      <w:r w:rsidRPr="00A740E1">
        <w:rPr>
          <w:rFonts w:ascii="Calibri" w:hAnsi="Calibri"/>
        </w:rPr>
        <w:t>Relationships are so powerful, but they're very difficult. It's very hard to have longtime friends, friends that you have over long periods of time. That's challenging. Sometimes it's hard to get along with extended family. Sometimes it's even challenging to be married.</w:t>
      </w:r>
    </w:p>
    <w:p w14:paraId="7A1D209F" w14:textId="77777777" w:rsidR="00A740E1" w:rsidRPr="00A740E1" w:rsidRDefault="00A740E1" w:rsidP="00A740E1">
      <w:pPr>
        <w:spacing w:line="276" w:lineRule="auto"/>
        <w:rPr>
          <w:rFonts w:ascii="Calibri" w:hAnsi="Calibri"/>
        </w:rPr>
      </w:pPr>
    </w:p>
    <w:p w14:paraId="4A7979A9" w14:textId="0792333D" w:rsidR="00A740E1" w:rsidRPr="00A740E1" w:rsidRDefault="00A740E1" w:rsidP="00A740E1">
      <w:pPr>
        <w:spacing w:line="276" w:lineRule="auto"/>
        <w:rPr>
          <w:rFonts w:ascii="Calibri" w:hAnsi="Calibri"/>
        </w:rPr>
      </w:pPr>
      <w:r w:rsidRPr="00A740E1">
        <w:rPr>
          <w:rFonts w:ascii="Calibri" w:hAnsi="Calibri"/>
        </w:rPr>
        <w:t xml:space="preserve">Gena and I were laughing the other day. Whenever there's a problem, I'm a fixer. I always </w:t>
      </w:r>
      <w:r w:rsidR="00112802">
        <w:rPr>
          <w:rFonts w:ascii="Calibri" w:hAnsi="Calibri"/>
        </w:rPr>
        <w:t>have</w:t>
      </w:r>
      <w:r w:rsidRPr="00A740E1">
        <w:rPr>
          <w:rFonts w:ascii="Calibri" w:hAnsi="Calibri"/>
        </w:rPr>
        <w:t xml:space="preserve"> three solutions in my back pocket I'm ready to share. My wife is a feeler. She just wants somebody to feel with her. I'm like, “Feelings? Come on. We need to get some things done.” Sometimes being married is challenging. </w:t>
      </w:r>
    </w:p>
    <w:p w14:paraId="313D12A6" w14:textId="77777777" w:rsidR="00A740E1" w:rsidRPr="00A740E1" w:rsidRDefault="00A740E1" w:rsidP="00A740E1">
      <w:pPr>
        <w:spacing w:line="276" w:lineRule="auto"/>
        <w:rPr>
          <w:rFonts w:ascii="Calibri" w:hAnsi="Calibri"/>
        </w:rPr>
      </w:pPr>
    </w:p>
    <w:p w14:paraId="0F01445F" w14:textId="5FA42C06" w:rsidR="00A740E1" w:rsidRPr="00A740E1" w:rsidRDefault="00A740E1" w:rsidP="00A740E1">
      <w:pPr>
        <w:spacing w:line="276" w:lineRule="auto"/>
        <w:rPr>
          <w:rFonts w:ascii="Calibri" w:hAnsi="Calibri"/>
        </w:rPr>
      </w:pPr>
      <w:r w:rsidRPr="00A740E1">
        <w:rPr>
          <w:rFonts w:ascii="Calibri" w:hAnsi="Calibri"/>
        </w:rPr>
        <w:t>Relationships are difficult, yet at the same time they are extremely rewarding. We're going to talk about how rewarding they are. Because relationships are so difficult, many people are downloading apps on their phone to help them with their relationships. Maybe you want to check th</w:t>
      </w:r>
      <w:r w:rsidR="002A6CA6">
        <w:rPr>
          <w:rFonts w:ascii="Calibri" w:hAnsi="Calibri"/>
        </w:rPr>
        <w:t>ese</w:t>
      </w:r>
      <w:r w:rsidRPr="00A740E1">
        <w:rPr>
          <w:rFonts w:ascii="Calibri" w:hAnsi="Calibri"/>
        </w:rPr>
        <w:t xml:space="preserve"> out</w:t>
      </w:r>
      <w:r w:rsidR="002A6CA6">
        <w:rPr>
          <w:rFonts w:ascii="Calibri" w:hAnsi="Calibri"/>
        </w:rPr>
        <w:t>:</w:t>
      </w:r>
    </w:p>
    <w:p w14:paraId="3EA8B0BA" w14:textId="77777777" w:rsidR="00A740E1" w:rsidRPr="00A740E1" w:rsidRDefault="00A740E1" w:rsidP="00A740E1">
      <w:pPr>
        <w:spacing w:line="276" w:lineRule="auto"/>
        <w:rPr>
          <w:rFonts w:ascii="Calibri" w:hAnsi="Calibri"/>
        </w:rPr>
      </w:pPr>
    </w:p>
    <w:p w14:paraId="68909C98" w14:textId="77777777" w:rsidR="00A740E1" w:rsidRPr="00A740E1" w:rsidRDefault="00A740E1" w:rsidP="00A740E1">
      <w:pPr>
        <w:spacing w:line="276" w:lineRule="auto"/>
        <w:rPr>
          <w:rFonts w:ascii="Calibri" w:hAnsi="Calibri"/>
        </w:rPr>
      </w:pPr>
      <w:r w:rsidRPr="00A740E1">
        <w:rPr>
          <w:rFonts w:ascii="Calibri" w:hAnsi="Calibri"/>
        </w:rPr>
        <w:t xml:space="preserve">There's the </w:t>
      </w:r>
      <w:proofErr w:type="spellStart"/>
      <w:r w:rsidRPr="00A740E1">
        <w:rPr>
          <w:rFonts w:ascii="Calibri" w:hAnsi="Calibri"/>
        </w:rPr>
        <w:t>HoneyDew</w:t>
      </w:r>
      <w:proofErr w:type="spellEnd"/>
      <w:r w:rsidRPr="00A740E1">
        <w:rPr>
          <w:rFonts w:ascii="Calibri" w:hAnsi="Calibri"/>
        </w:rPr>
        <w:t xml:space="preserve"> app, which is a budgeting app that helps both husband and wife be on the same page with all of the spending. That way everybody knows what's going on with the money. </w:t>
      </w:r>
    </w:p>
    <w:p w14:paraId="0ED468EF" w14:textId="77777777" w:rsidR="00A740E1" w:rsidRPr="00A740E1" w:rsidRDefault="00A740E1" w:rsidP="00A740E1">
      <w:pPr>
        <w:spacing w:line="276" w:lineRule="auto"/>
        <w:rPr>
          <w:rFonts w:ascii="Calibri" w:hAnsi="Calibri"/>
        </w:rPr>
      </w:pPr>
    </w:p>
    <w:p w14:paraId="05CA5A04" w14:textId="00DF7A21" w:rsidR="00A740E1" w:rsidRPr="00A740E1" w:rsidRDefault="00A740E1" w:rsidP="00A740E1">
      <w:pPr>
        <w:spacing w:line="276" w:lineRule="auto"/>
        <w:rPr>
          <w:rFonts w:ascii="Calibri" w:hAnsi="Calibri"/>
        </w:rPr>
      </w:pPr>
      <w:r w:rsidRPr="00A740E1">
        <w:rPr>
          <w:rFonts w:ascii="Calibri" w:hAnsi="Calibri"/>
        </w:rPr>
        <w:t xml:space="preserve">There's the Raft app. Guys, you definitely need this because it helps you remember all anniversaries, birthdays, and other key dates. </w:t>
      </w:r>
      <w:r w:rsidR="00112802">
        <w:rPr>
          <w:rFonts w:ascii="Calibri" w:hAnsi="Calibri"/>
        </w:rPr>
        <w:t>Y</w:t>
      </w:r>
      <w:r w:rsidRPr="00A740E1">
        <w:rPr>
          <w:rFonts w:ascii="Calibri" w:hAnsi="Calibri"/>
        </w:rPr>
        <w:t xml:space="preserve">ou can be at dinner with your wife and all of a sudden, you get a little message on your phone </w:t>
      </w:r>
      <w:r w:rsidR="00112802">
        <w:rPr>
          <w:rFonts w:ascii="Calibri" w:hAnsi="Calibri"/>
        </w:rPr>
        <w:t xml:space="preserve">– </w:t>
      </w:r>
      <w:r w:rsidRPr="00A740E1">
        <w:rPr>
          <w:rFonts w:ascii="Calibri" w:hAnsi="Calibri"/>
        </w:rPr>
        <w:t>“</w:t>
      </w:r>
      <w:r w:rsidR="00112802">
        <w:rPr>
          <w:rFonts w:ascii="Calibri" w:hAnsi="Calibri"/>
        </w:rPr>
        <w:t>Y</w:t>
      </w:r>
      <w:r w:rsidRPr="00A740E1">
        <w:rPr>
          <w:rFonts w:ascii="Calibri" w:hAnsi="Calibri"/>
        </w:rPr>
        <w:t xml:space="preserve">our anniversary is next weekend.” You can say, “Baby, I just want you to know I’ve really been thinking about our anniversary and all the special things that I'm going to do for you.” It’s the Raft app. I'm helping you today. </w:t>
      </w:r>
    </w:p>
    <w:p w14:paraId="3EEBFFFA" w14:textId="77777777" w:rsidR="00A740E1" w:rsidRPr="00A740E1" w:rsidRDefault="00A740E1" w:rsidP="00A740E1">
      <w:pPr>
        <w:spacing w:line="276" w:lineRule="auto"/>
        <w:rPr>
          <w:rFonts w:ascii="Calibri" w:hAnsi="Calibri"/>
        </w:rPr>
      </w:pPr>
    </w:p>
    <w:p w14:paraId="7EC80052" w14:textId="429BDC2A" w:rsidR="00A740E1" w:rsidRPr="00A740E1" w:rsidRDefault="00A740E1" w:rsidP="00A740E1">
      <w:pPr>
        <w:spacing w:line="276" w:lineRule="auto"/>
        <w:rPr>
          <w:rFonts w:ascii="Calibri" w:hAnsi="Calibri"/>
        </w:rPr>
      </w:pPr>
      <w:r w:rsidRPr="00A740E1">
        <w:rPr>
          <w:rFonts w:ascii="Calibri" w:hAnsi="Calibri"/>
        </w:rPr>
        <w:t xml:space="preserve">There's the Love Nudge app. It's based on Gary Chapman's love language book, which divides up the different love languages. Some people receive love by giving gifts, some people by </w:t>
      </w:r>
      <w:r w:rsidRPr="00A740E1">
        <w:rPr>
          <w:rFonts w:ascii="Calibri" w:hAnsi="Calibri"/>
        </w:rPr>
        <w:lastRenderedPageBreak/>
        <w:t xml:space="preserve">compliments, some people by spending time together, and others </w:t>
      </w:r>
      <w:r w:rsidR="00112802">
        <w:rPr>
          <w:rFonts w:ascii="Calibri" w:hAnsi="Calibri"/>
        </w:rPr>
        <w:t xml:space="preserve">by </w:t>
      </w:r>
      <w:r w:rsidRPr="00A740E1">
        <w:rPr>
          <w:rFonts w:ascii="Calibri" w:hAnsi="Calibri"/>
        </w:rPr>
        <w:t>acts of service. He</w:t>
      </w:r>
      <w:r w:rsidR="00112802">
        <w:rPr>
          <w:rFonts w:ascii="Calibri" w:hAnsi="Calibri"/>
        </w:rPr>
        <w:t xml:space="preserve"> has</w:t>
      </w:r>
      <w:r w:rsidRPr="00A740E1">
        <w:rPr>
          <w:rFonts w:ascii="Calibri" w:hAnsi="Calibri"/>
        </w:rPr>
        <w:t xml:space="preserve"> them all divided up. You can get on the app with your partner and then it gives a list of proposed ways that you can show love to your partner according to their love languages. It gives suggestions</w:t>
      </w:r>
      <w:r w:rsidR="00112802">
        <w:rPr>
          <w:rFonts w:ascii="Calibri" w:hAnsi="Calibri"/>
        </w:rPr>
        <w:t xml:space="preserve">, </w:t>
      </w:r>
      <w:r w:rsidRPr="00A740E1">
        <w:rPr>
          <w:rFonts w:ascii="Calibri" w:hAnsi="Calibri"/>
        </w:rPr>
        <w:t>you can schedule things, and you get points. It's awesome. The Love Nudge.</w:t>
      </w:r>
    </w:p>
    <w:p w14:paraId="59C13636" w14:textId="77777777" w:rsidR="00A740E1" w:rsidRPr="00A740E1" w:rsidRDefault="00A740E1" w:rsidP="00A740E1">
      <w:pPr>
        <w:spacing w:line="276" w:lineRule="auto"/>
        <w:rPr>
          <w:rFonts w:ascii="Calibri" w:hAnsi="Calibri"/>
        </w:rPr>
      </w:pPr>
    </w:p>
    <w:p w14:paraId="64498929" w14:textId="77777777" w:rsidR="00A740E1" w:rsidRPr="00A740E1" w:rsidRDefault="00A740E1" w:rsidP="00A740E1">
      <w:pPr>
        <w:spacing w:line="276" w:lineRule="auto"/>
        <w:rPr>
          <w:rFonts w:ascii="Calibri" w:hAnsi="Calibri"/>
        </w:rPr>
      </w:pPr>
      <w:r w:rsidRPr="00A740E1">
        <w:rPr>
          <w:rFonts w:ascii="Calibri" w:hAnsi="Calibri"/>
        </w:rPr>
        <w:t xml:space="preserve">We need some help with relationships. </w:t>
      </w:r>
    </w:p>
    <w:p w14:paraId="741FD809" w14:textId="77777777" w:rsidR="00A740E1" w:rsidRPr="00A740E1" w:rsidRDefault="00A740E1" w:rsidP="00A740E1">
      <w:pPr>
        <w:spacing w:line="276" w:lineRule="auto"/>
        <w:rPr>
          <w:rFonts w:ascii="Calibri" w:hAnsi="Calibri"/>
        </w:rPr>
      </w:pPr>
    </w:p>
    <w:p w14:paraId="04AFD1ED" w14:textId="77777777" w:rsidR="00A740E1" w:rsidRPr="00A740E1" w:rsidRDefault="00A740E1" w:rsidP="00A740E1">
      <w:pPr>
        <w:spacing w:line="276" w:lineRule="auto"/>
        <w:rPr>
          <w:rFonts w:ascii="Calibri" w:hAnsi="Calibri"/>
        </w:rPr>
      </w:pPr>
      <w:r w:rsidRPr="00A740E1">
        <w:rPr>
          <w:rFonts w:ascii="Calibri" w:hAnsi="Calibri"/>
        </w:rPr>
        <w:t xml:space="preserve">Three thousand years ago, King Solomon, that great king of Israel, in all of his wisdom, began to speak about the power of relationships. I want us to look at the Old Testament book of Ecclesiastes. Yes, it's over there in the Old Testament. It’s kind of hard to spell. Maybe you can find it. It's in the wisdom section of the Old Testament. </w:t>
      </w:r>
    </w:p>
    <w:p w14:paraId="68151FED" w14:textId="77777777" w:rsidR="00A740E1" w:rsidRPr="00A740E1" w:rsidRDefault="00A740E1" w:rsidP="00A740E1">
      <w:pPr>
        <w:spacing w:line="276" w:lineRule="auto"/>
        <w:rPr>
          <w:rFonts w:ascii="Calibri" w:hAnsi="Calibri"/>
        </w:rPr>
      </w:pPr>
    </w:p>
    <w:p w14:paraId="0D76B519" w14:textId="5FF559B2" w:rsidR="00A740E1" w:rsidRPr="00A740E1" w:rsidRDefault="00A740E1" w:rsidP="00A740E1">
      <w:pPr>
        <w:spacing w:line="276" w:lineRule="auto"/>
        <w:rPr>
          <w:rFonts w:ascii="Calibri" w:hAnsi="Calibri"/>
        </w:rPr>
      </w:pPr>
      <w:r w:rsidRPr="00A740E1">
        <w:rPr>
          <w:rFonts w:ascii="Calibri" w:hAnsi="Calibri"/>
        </w:rPr>
        <w:t xml:space="preserve">Solomon writes as the </w:t>
      </w:r>
      <w:proofErr w:type="gramStart"/>
      <w:r w:rsidRPr="00A740E1">
        <w:rPr>
          <w:rFonts w:ascii="Calibri" w:hAnsi="Calibri"/>
        </w:rPr>
        <w:t>most wise</w:t>
      </w:r>
      <w:proofErr w:type="gramEnd"/>
      <w:r w:rsidRPr="00A740E1">
        <w:rPr>
          <w:rFonts w:ascii="Calibri" w:hAnsi="Calibri"/>
        </w:rPr>
        <w:t xml:space="preserve"> man that ever lived. God asked him, “Solomon, I'm going to give you whatever you want. What do you want?” He says, “I want wisdom,” and God gave it to him in abundance. Solomon wrote the book Song of Solomon about love and romance. He wrote the book of Proverbs. He wrote this book, the book of Ecclesiastes. The theme of Ecclesiastes centers around meaning and purpose in life. Solomon comes to the conclusion at the end of his book that life is not about money, power, </w:t>
      </w:r>
      <w:r w:rsidR="00112802">
        <w:rPr>
          <w:rFonts w:ascii="Calibri" w:hAnsi="Calibri"/>
        </w:rPr>
        <w:t>or</w:t>
      </w:r>
      <w:r w:rsidRPr="00A740E1">
        <w:rPr>
          <w:rFonts w:ascii="Calibri" w:hAnsi="Calibri"/>
        </w:rPr>
        <w:t xml:space="preserve"> education. It's about knowing God. In the middle of this great treatise of wisdom, he talks about the power of relationships. </w:t>
      </w:r>
    </w:p>
    <w:p w14:paraId="1E0E2613" w14:textId="77777777" w:rsidR="00A740E1" w:rsidRPr="00A740E1" w:rsidRDefault="00A740E1" w:rsidP="00A740E1">
      <w:pPr>
        <w:spacing w:line="276" w:lineRule="auto"/>
        <w:rPr>
          <w:rFonts w:ascii="Calibri" w:hAnsi="Calibri"/>
        </w:rPr>
      </w:pPr>
    </w:p>
    <w:p w14:paraId="1FD75DE7" w14:textId="25DCA158" w:rsidR="00A740E1" w:rsidRPr="00A740E1" w:rsidRDefault="00A740E1" w:rsidP="00A740E1">
      <w:pPr>
        <w:spacing w:line="276" w:lineRule="auto"/>
        <w:rPr>
          <w:rFonts w:ascii="Calibri" w:hAnsi="Calibri"/>
        </w:rPr>
      </w:pPr>
      <w:r w:rsidRPr="00A740E1">
        <w:rPr>
          <w:rFonts w:ascii="Calibri" w:hAnsi="Calibri"/>
        </w:rPr>
        <w:t>Let's look at this together in Ecclesiastes 4 because there</w:t>
      </w:r>
      <w:r w:rsidR="00112802">
        <w:rPr>
          <w:rFonts w:ascii="Calibri" w:hAnsi="Calibri"/>
        </w:rPr>
        <w:t xml:space="preserve"> are</w:t>
      </w:r>
      <w:r w:rsidRPr="00A740E1">
        <w:rPr>
          <w:rFonts w:ascii="Calibri" w:hAnsi="Calibri"/>
        </w:rPr>
        <w:t xml:space="preserve"> so many benefits to having great relationships. In fact, experts tell us that we’ll live a healthier life, we’ll live longer, we’ll have lower blood pressure, we’ll bolster our immune system, we’ll be more physically fit, and we’ll have better heart health when we're connected relationally with people.</w:t>
      </w:r>
    </w:p>
    <w:p w14:paraId="243A26D5" w14:textId="77777777" w:rsidR="00A740E1" w:rsidRPr="00A740E1" w:rsidRDefault="00A740E1" w:rsidP="00A740E1">
      <w:pPr>
        <w:spacing w:line="276" w:lineRule="auto"/>
        <w:rPr>
          <w:rFonts w:ascii="Calibri" w:hAnsi="Calibri"/>
        </w:rPr>
      </w:pPr>
    </w:p>
    <w:p w14:paraId="65F090E5" w14:textId="77777777" w:rsidR="00A740E1" w:rsidRPr="00A740E1" w:rsidRDefault="00A740E1" w:rsidP="00A740E1">
      <w:pPr>
        <w:spacing w:line="276" w:lineRule="auto"/>
        <w:rPr>
          <w:rFonts w:ascii="Calibri" w:hAnsi="Calibri"/>
        </w:rPr>
      </w:pPr>
      <w:r w:rsidRPr="00A740E1">
        <w:rPr>
          <w:rFonts w:ascii="Calibri" w:hAnsi="Calibri"/>
        </w:rPr>
        <w:t>There's a problem in Ecclesiastes 4:7. Let’s see the problem.</w:t>
      </w:r>
    </w:p>
    <w:p w14:paraId="58F38106" w14:textId="77777777" w:rsidR="00A740E1" w:rsidRPr="00A740E1" w:rsidRDefault="00A740E1" w:rsidP="00A740E1">
      <w:pPr>
        <w:spacing w:line="276" w:lineRule="auto"/>
        <w:rPr>
          <w:rFonts w:ascii="Calibri" w:hAnsi="Calibri"/>
        </w:rPr>
      </w:pPr>
    </w:p>
    <w:p w14:paraId="10A9A93C" w14:textId="77777777" w:rsidR="00A740E1" w:rsidRPr="00A740E1" w:rsidRDefault="00A740E1" w:rsidP="00A740E1">
      <w:pPr>
        <w:spacing w:line="276" w:lineRule="auto"/>
        <w:rPr>
          <w:rFonts w:ascii="Calibri" w:hAnsi="Calibri"/>
          <w:b/>
          <w:bCs/>
        </w:rPr>
      </w:pPr>
      <w:r w:rsidRPr="00A740E1">
        <w:rPr>
          <w:rFonts w:ascii="Calibri" w:hAnsi="Calibri"/>
          <w:b/>
          <w:bCs/>
        </w:rPr>
        <w:t>1. Problem – We feel alone</w:t>
      </w:r>
    </w:p>
    <w:p w14:paraId="57CE2568" w14:textId="77777777" w:rsidR="00A740E1" w:rsidRPr="00A740E1" w:rsidRDefault="00A740E1" w:rsidP="00A740E1">
      <w:pPr>
        <w:spacing w:line="276" w:lineRule="auto"/>
        <w:rPr>
          <w:rFonts w:ascii="Calibri" w:hAnsi="Calibri"/>
        </w:rPr>
      </w:pPr>
    </w:p>
    <w:p w14:paraId="1A7DF2FB" w14:textId="77777777" w:rsidR="00A740E1" w:rsidRPr="00A740E1" w:rsidRDefault="00A740E1" w:rsidP="00A740E1">
      <w:pPr>
        <w:spacing w:line="276" w:lineRule="auto"/>
        <w:rPr>
          <w:rFonts w:ascii="Calibri" w:hAnsi="Calibri"/>
        </w:rPr>
      </w:pPr>
      <w:r w:rsidRPr="00A740E1">
        <w:rPr>
          <w:rFonts w:ascii="Calibri" w:hAnsi="Calibri"/>
        </w:rPr>
        <w:t>“Again, I saw futility under the sun: There is a person without a companion, without even a son or brother, and though there is no end to all his struggles, his eyes are still not content with riches. ‘Who am I struggling for,’ he asks, ‘and depriving myself of good things?’ This too is futile and a miserable task” (Ecclesiastes 4:7-8).</w:t>
      </w:r>
    </w:p>
    <w:p w14:paraId="6CDF45BF" w14:textId="77777777" w:rsidR="00A740E1" w:rsidRPr="00A740E1" w:rsidRDefault="00A740E1" w:rsidP="00A740E1">
      <w:pPr>
        <w:spacing w:line="276" w:lineRule="auto"/>
        <w:rPr>
          <w:rFonts w:ascii="Calibri" w:hAnsi="Calibri"/>
        </w:rPr>
      </w:pPr>
    </w:p>
    <w:p w14:paraId="4C83A3ED" w14:textId="39A6DC28" w:rsidR="00A740E1" w:rsidRPr="00A740E1" w:rsidRDefault="00A740E1" w:rsidP="00A740E1">
      <w:pPr>
        <w:spacing w:line="276" w:lineRule="auto"/>
        <w:rPr>
          <w:rFonts w:ascii="Calibri" w:hAnsi="Calibri"/>
        </w:rPr>
      </w:pPr>
      <w:r w:rsidRPr="00A740E1">
        <w:rPr>
          <w:rFonts w:ascii="Calibri" w:hAnsi="Calibri"/>
        </w:rPr>
        <w:t>Solomon observes an individual that doesn't have any family</w:t>
      </w:r>
      <w:r w:rsidR="00112802">
        <w:rPr>
          <w:rFonts w:ascii="Calibri" w:hAnsi="Calibri"/>
        </w:rPr>
        <w:t xml:space="preserve"> or </w:t>
      </w:r>
      <w:r w:rsidRPr="00A740E1">
        <w:rPr>
          <w:rFonts w:ascii="Calibri" w:hAnsi="Calibri"/>
        </w:rPr>
        <w:t xml:space="preserve">friends, but this guy has big bucks. He's making money like crazy. All of his time and energy centers around work, but he doesn't have anybody to enjoy life with. Solomon says that's futile. That's like a vapor. That's </w:t>
      </w:r>
      <w:r w:rsidRPr="00A740E1">
        <w:rPr>
          <w:rFonts w:ascii="Calibri" w:hAnsi="Calibri"/>
        </w:rPr>
        <w:lastRenderedPageBreak/>
        <w:t xml:space="preserve">sad. That's a waste. If you have all the money in the world and you </w:t>
      </w:r>
      <w:r w:rsidR="00112802">
        <w:rPr>
          <w:rFonts w:ascii="Calibri" w:hAnsi="Calibri"/>
        </w:rPr>
        <w:t>have</w:t>
      </w:r>
      <w:r w:rsidRPr="00A740E1">
        <w:rPr>
          <w:rFonts w:ascii="Calibri" w:hAnsi="Calibri"/>
        </w:rPr>
        <w:t xml:space="preserve"> a really nice house in the mountains, but you </w:t>
      </w:r>
      <w:r w:rsidR="00112802">
        <w:rPr>
          <w:rFonts w:ascii="Calibri" w:hAnsi="Calibri"/>
        </w:rPr>
        <w:t xml:space="preserve">have </w:t>
      </w:r>
      <w:r w:rsidRPr="00A740E1">
        <w:rPr>
          <w:rFonts w:ascii="Calibri" w:hAnsi="Calibri"/>
        </w:rPr>
        <w:t xml:space="preserve">nobody to go with to the mountains, what good is that? What good is it if you have a membership for the country club, but you don't have anybody to play golf with because you work all the time? He says this is not wisdom. This is not smart. It's a problem. </w:t>
      </w:r>
    </w:p>
    <w:p w14:paraId="71349888" w14:textId="77777777" w:rsidR="00A740E1" w:rsidRPr="00A740E1" w:rsidRDefault="00A740E1" w:rsidP="00A740E1">
      <w:pPr>
        <w:spacing w:line="276" w:lineRule="auto"/>
        <w:rPr>
          <w:rFonts w:ascii="Calibri" w:hAnsi="Calibri"/>
        </w:rPr>
      </w:pPr>
    </w:p>
    <w:p w14:paraId="09CC86A8" w14:textId="16A46AA0" w:rsidR="00A740E1" w:rsidRPr="00A740E1" w:rsidRDefault="00A740E1" w:rsidP="00A740E1">
      <w:pPr>
        <w:spacing w:line="276" w:lineRule="auto"/>
        <w:rPr>
          <w:rFonts w:ascii="Calibri" w:hAnsi="Calibri"/>
        </w:rPr>
      </w:pPr>
      <w:r w:rsidRPr="00A740E1">
        <w:rPr>
          <w:rFonts w:ascii="Calibri" w:hAnsi="Calibri"/>
        </w:rPr>
        <w:t>If we're not careful, we can slip into this problem and avoid relationships</w:t>
      </w:r>
      <w:r w:rsidR="00112802">
        <w:rPr>
          <w:rFonts w:ascii="Calibri" w:hAnsi="Calibri"/>
        </w:rPr>
        <w:t xml:space="preserve">. We can </w:t>
      </w:r>
      <w:r w:rsidRPr="00A740E1">
        <w:rPr>
          <w:rFonts w:ascii="Calibri" w:hAnsi="Calibri"/>
        </w:rPr>
        <w:t xml:space="preserve">get into the trap of working and making money and doing so many other things. </w:t>
      </w:r>
    </w:p>
    <w:p w14:paraId="06568838" w14:textId="77777777" w:rsidR="00A740E1" w:rsidRPr="00A740E1" w:rsidRDefault="00A740E1" w:rsidP="00A740E1">
      <w:pPr>
        <w:spacing w:line="276" w:lineRule="auto"/>
        <w:rPr>
          <w:rFonts w:ascii="Calibri" w:hAnsi="Calibri"/>
        </w:rPr>
      </w:pPr>
    </w:p>
    <w:p w14:paraId="40B46DC3" w14:textId="77777777" w:rsidR="00A740E1" w:rsidRPr="00A740E1" w:rsidRDefault="00A740E1" w:rsidP="00A740E1">
      <w:pPr>
        <w:spacing w:line="276" w:lineRule="auto"/>
        <w:rPr>
          <w:rFonts w:ascii="Calibri" w:hAnsi="Calibri"/>
        </w:rPr>
      </w:pPr>
      <w:r w:rsidRPr="00A740E1">
        <w:rPr>
          <w:rFonts w:ascii="Calibri" w:hAnsi="Calibri"/>
        </w:rPr>
        <w:t xml:space="preserve">The founder of Minecraft (that game that all your kids play), Markus Persson, sold it a few years ago to Microsoft for $2.5 billion. Lots of money. He thought, “I got it all made.” He bought a house for $70 million. How would you like to live in a house that’s $70 million? But on Twitter, he kept putting out these tweets. Let me just read a couple of these. </w:t>
      </w:r>
    </w:p>
    <w:p w14:paraId="64E3AC20" w14:textId="77777777" w:rsidR="00A740E1" w:rsidRPr="00A740E1" w:rsidRDefault="00A740E1" w:rsidP="00A740E1">
      <w:pPr>
        <w:spacing w:line="276" w:lineRule="auto"/>
        <w:rPr>
          <w:rFonts w:ascii="Calibri" w:hAnsi="Calibri"/>
        </w:rPr>
      </w:pPr>
    </w:p>
    <w:p w14:paraId="0D4F431C" w14:textId="1A0C13E3" w:rsidR="00A740E1" w:rsidRPr="00A740E1" w:rsidRDefault="00A740E1" w:rsidP="00A740E1">
      <w:pPr>
        <w:spacing w:line="276" w:lineRule="auto"/>
        <w:rPr>
          <w:rFonts w:ascii="Calibri" w:hAnsi="Calibri"/>
        </w:rPr>
      </w:pPr>
      <w:r w:rsidRPr="00A740E1">
        <w:rPr>
          <w:rFonts w:ascii="Calibri" w:hAnsi="Calibri"/>
        </w:rPr>
        <w:t>He says, “I found a great girl, but she's afraid of me and my lifestyle</w:t>
      </w:r>
      <w:r w:rsidR="00701852">
        <w:rPr>
          <w:rFonts w:ascii="Calibri" w:hAnsi="Calibri"/>
        </w:rPr>
        <w:t>. She</w:t>
      </w:r>
      <w:r w:rsidRPr="00A740E1">
        <w:rPr>
          <w:rFonts w:ascii="Calibri" w:hAnsi="Calibri"/>
        </w:rPr>
        <w:t xml:space="preserve"> went with a normal person instead.” </w:t>
      </w:r>
    </w:p>
    <w:p w14:paraId="34CE49D6" w14:textId="77777777" w:rsidR="00A740E1" w:rsidRPr="00A740E1" w:rsidRDefault="00A740E1" w:rsidP="00A740E1">
      <w:pPr>
        <w:spacing w:line="276" w:lineRule="auto"/>
        <w:rPr>
          <w:rFonts w:ascii="Calibri" w:hAnsi="Calibri"/>
        </w:rPr>
      </w:pPr>
    </w:p>
    <w:p w14:paraId="68F36737" w14:textId="77777777" w:rsidR="00A740E1" w:rsidRPr="00A740E1" w:rsidRDefault="00A740E1" w:rsidP="00A740E1">
      <w:pPr>
        <w:spacing w:line="276" w:lineRule="auto"/>
        <w:rPr>
          <w:rFonts w:ascii="Calibri" w:hAnsi="Calibri"/>
        </w:rPr>
      </w:pPr>
      <w:r w:rsidRPr="00A740E1">
        <w:rPr>
          <w:rFonts w:ascii="Calibri" w:hAnsi="Calibri"/>
        </w:rPr>
        <w:t xml:space="preserve">“Hanging out in Ibiza (that island in the Mediterranean) with a bunch of friends, partying with famous people, able to do whatever I want. Never felt more isolated.” </w:t>
      </w:r>
    </w:p>
    <w:p w14:paraId="5CCB85F7" w14:textId="77777777" w:rsidR="00A740E1" w:rsidRPr="00A740E1" w:rsidRDefault="00A740E1" w:rsidP="00A740E1">
      <w:pPr>
        <w:spacing w:line="276" w:lineRule="auto"/>
        <w:rPr>
          <w:rFonts w:ascii="Calibri" w:hAnsi="Calibri"/>
        </w:rPr>
      </w:pPr>
    </w:p>
    <w:p w14:paraId="06DF3E88" w14:textId="55A8C4C9" w:rsidR="00A740E1" w:rsidRPr="00A740E1" w:rsidRDefault="00A740E1" w:rsidP="00A740E1">
      <w:pPr>
        <w:spacing w:line="276" w:lineRule="auto"/>
        <w:rPr>
          <w:rFonts w:ascii="Calibri" w:hAnsi="Calibri"/>
        </w:rPr>
      </w:pPr>
      <w:r w:rsidRPr="00A740E1">
        <w:rPr>
          <w:rFonts w:ascii="Calibri" w:hAnsi="Calibri"/>
        </w:rPr>
        <w:t>Another tweet: “When we sold the company, the biggest effort went into making sure the employees got taken care of</w:t>
      </w:r>
      <w:r w:rsidR="00701852">
        <w:rPr>
          <w:rFonts w:ascii="Calibri" w:hAnsi="Calibri"/>
        </w:rPr>
        <w:t>. N</w:t>
      </w:r>
      <w:r w:rsidRPr="00A740E1">
        <w:rPr>
          <w:rFonts w:ascii="Calibri" w:hAnsi="Calibri"/>
        </w:rPr>
        <w:t xml:space="preserve">ow they all hate me.” </w:t>
      </w:r>
    </w:p>
    <w:p w14:paraId="3D6EAD2A" w14:textId="77777777" w:rsidR="00A740E1" w:rsidRPr="00A740E1" w:rsidRDefault="00A740E1" w:rsidP="00A740E1">
      <w:pPr>
        <w:spacing w:line="276" w:lineRule="auto"/>
        <w:rPr>
          <w:rFonts w:ascii="Calibri" w:hAnsi="Calibri"/>
        </w:rPr>
      </w:pPr>
    </w:p>
    <w:p w14:paraId="59F60237" w14:textId="1E037645" w:rsidR="00A740E1" w:rsidRPr="00A740E1" w:rsidRDefault="00A740E1" w:rsidP="00A740E1">
      <w:pPr>
        <w:spacing w:line="276" w:lineRule="auto"/>
        <w:rPr>
          <w:rFonts w:ascii="Calibri" w:hAnsi="Calibri"/>
        </w:rPr>
      </w:pPr>
      <w:r w:rsidRPr="00A740E1">
        <w:rPr>
          <w:rFonts w:ascii="Calibri" w:hAnsi="Calibri"/>
        </w:rPr>
        <w:t>These are the thoughts of a man that has so much</w:t>
      </w:r>
      <w:r w:rsidR="00701852">
        <w:rPr>
          <w:rFonts w:ascii="Calibri" w:hAnsi="Calibri"/>
        </w:rPr>
        <w:t>,</w:t>
      </w:r>
      <w:r w:rsidRPr="00A740E1">
        <w:rPr>
          <w:rFonts w:ascii="Calibri" w:hAnsi="Calibri"/>
        </w:rPr>
        <w:t xml:space="preserve"> yet at the same time he has so little. He has material wealth</w:t>
      </w:r>
      <w:r w:rsidR="00701852">
        <w:rPr>
          <w:rFonts w:ascii="Calibri" w:hAnsi="Calibri"/>
        </w:rPr>
        <w:t>. H</w:t>
      </w:r>
      <w:r w:rsidRPr="00A740E1">
        <w:rPr>
          <w:rFonts w:ascii="Calibri" w:hAnsi="Calibri"/>
        </w:rPr>
        <w:t>e has success</w:t>
      </w:r>
      <w:r w:rsidR="00701852">
        <w:rPr>
          <w:rFonts w:ascii="Calibri" w:hAnsi="Calibri"/>
        </w:rPr>
        <w:t>. H</w:t>
      </w:r>
      <w:r w:rsidRPr="00A740E1">
        <w:rPr>
          <w:rFonts w:ascii="Calibri" w:hAnsi="Calibri"/>
        </w:rPr>
        <w:t>e can do anything he wants to do, except the thing that he really wants the most</w:t>
      </w:r>
      <w:r w:rsidR="00701852">
        <w:rPr>
          <w:rFonts w:ascii="Calibri" w:hAnsi="Calibri"/>
        </w:rPr>
        <w:t xml:space="preserve"> –</w:t>
      </w:r>
      <w:r w:rsidRPr="00A740E1">
        <w:rPr>
          <w:rFonts w:ascii="Calibri" w:hAnsi="Calibri"/>
        </w:rPr>
        <w:t xml:space="preserve"> to be connected. Connectedness. </w:t>
      </w:r>
    </w:p>
    <w:p w14:paraId="4DBFEFA4" w14:textId="77777777" w:rsidR="00A740E1" w:rsidRPr="00A740E1" w:rsidRDefault="00A740E1" w:rsidP="00A740E1">
      <w:pPr>
        <w:spacing w:line="276" w:lineRule="auto"/>
        <w:rPr>
          <w:rFonts w:ascii="Calibri" w:hAnsi="Calibri"/>
        </w:rPr>
      </w:pPr>
    </w:p>
    <w:p w14:paraId="5759437D" w14:textId="77777777" w:rsidR="00A740E1" w:rsidRPr="00A740E1" w:rsidRDefault="00A740E1" w:rsidP="00A740E1">
      <w:pPr>
        <w:spacing w:line="276" w:lineRule="auto"/>
        <w:rPr>
          <w:rFonts w:ascii="Calibri" w:hAnsi="Calibri"/>
        </w:rPr>
      </w:pPr>
      <w:r w:rsidRPr="00A740E1">
        <w:rPr>
          <w:rFonts w:ascii="Calibri" w:hAnsi="Calibri"/>
        </w:rPr>
        <w:t xml:space="preserve">Solomon says in Ecclesiastes 4:7-8 there's a problem. He moves on. </w:t>
      </w:r>
    </w:p>
    <w:p w14:paraId="167EF53E" w14:textId="77777777" w:rsidR="00A740E1" w:rsidRPr="00A740E1" w:rsidRDefault="00A740E1" w:rsidP="00A740E1">
      <w:pPr>
        <w:spacing w:line="276" w:lineRule="auto"/>
        <w:rPr>
          <w:rFonts w:ascii="Calibri" w:hAnsi="Calibri"/>
        </w:rPr>
      </w:pPr>
    </w:p>
    <w:p w14:paraId="1F931568" w14:textId="77777777" w:rsidR="00A740E1" w:rsidRPr="00A740E1" w:rsidRDefault="00A740E1" w:rsidP="00A740E1">
      <w:pPr>
        <w:spacing w:line="276" w:lineRule="auto"/>
        <w:rPr>
          <w:rFonts w:ascii="Calibri" w:hAnsi="Calibri"/>
          <w:b/>
          <w:bCs/>
        </w:rPr>
      </w:pPr>
      <w:r w:rsidRPr="00A740E1">
        <w:rPr>
          <w:rFonts w:ascii="Calibri" w:hAnsi="Calibri"/>
          <w:b/>
          <w:bCs/>
        </w:rPr>
        <w:t>2. Solution—God created us for relationships</w:t>
      </w:r>
    </w:p>
    <w:p w14:paraId="68A8EE00" w14:textId="77777777" w:rsidR="00A740E1" w:rsidRPr="00A740E1" w:rsidRDefault="00A740E1" w:rsidP="00A740E1">
      <w:pPr>
        <w:spacing w:line="276" w:lineRule="auto"/>
        <w:rPr>
          <w:rFonts w:ascii="Calibri" w:hAnsi="Calibri"/>
        </w:rPr>
      </w:pPr>
    </w:p>
    <w:p w14:paraId="33BF712F" w14:textId="77777777" w:rsidR="00A740E1" w:rsidRPr="00A740E1" w:rsidRDefault="00A740E1" w:rsidP="00A740E1">
      <w:pPr>
        <w:spacing w:line="276" w:lineRule="auto"/>
        <w:rPr>
          <w:rFonts w:ascii="Calibri" w:hAnsi="Calibri"/>
        </w:rPr>
      </w:pPr>
      <w:r w:rsidRPr="00A740E1">
        <w:rPr>
          <w:rFonts w:ascii="Calibri" w:hAnsi="Calibri"/>
        </w:rPr>
        <w:t>“Two are better than one because they have a good reward for their efforts” (Ecclesiastes 4:9).</w:t>
      </w:r>
    </w:p>
    <w:p w14:paraId="5265E33A" w14:textId="77777777" w:rsidR="00A740E1" w:rsidRPr="00A740E1" w:rsidRDefault="00A740E1" w:rsidP="00A740E1">
      <w:pPr>
        <w:spacing w:line="276" w:lineRule="auto"/>
        <w:rPr>
          <w:rFonts w:ascii="Calibri" w:hAnsi="Calibri"/>
        </w:rPr>
      </w:pPr>
    </w:p>
    <w:p w14:paraId="29CB0907" w14:textId="77777777" w:rsidR="00A740E1" w:rsidRPr="00A740E1" w:rsidRDefault="00A740E1" w:rsidP="00A740E1">
      <w:pPr>
        <w:spacing w:line="276" w:lineRule="auto"/>
        <w:rPr>
          <w:rFonts w:ascii="Calibri" w:hAnsi="Calibri"/>
        </w:rPr>
      </w:pPr>
      <w:r w:rsidRPr="00A740E1">
        <w:rPr>
          <w:rFonts w:ascii="Calibri" w:hAnsi="Calibri"/>
        </w:rPr>
        <w:t xml:space="preserve">He says the solution is we need to be connected. We need to have friends in our life. We need to have family. We need to be connected with other people, not isolated. If we live an isolated life, we’ll live a very lonely life. We need to be connected. </w:t>
      </w:r>
    </w:p>
    <w:p w14:paraId="6D262D07" w14:textId="77777777" w:rsidR="00A740E1" w:rsidRPr="00A740E1" w:rsidRDefault="00A740E1" w:rsidP="00A740E1">
      <w:pPr>
        <w:spacing w:line="276" w:lineRule="auto"/>
        <w:rPr>
          <w:rFonts w:ascii="Calibri" w:hAnsi="Calibri"/>
        </w:rPr>
      </w:pPr>
    </w:p>
    <w:p w14:paraId="6C9A5D6D" w14:textId="77777777" w:rsidR="00A740E1" w:rsidRPr="00A740E1" w:rsidRDefault="00A740E1" w:rsidP="00A740E1">
      <w:pPr>
        <w:spacing w:line="276" w:lineRule="auto"/>
        <w:rPr>
          <w:rFonts w:ascii="Calibri" w:hAnsi="Calibri"/>
        </w:rPr>
      </w:pPr>
      <w:r w:rsidRPr="00A740E1">
        <w:rPr>
          <w:rFonts w:ascii="Calibri" w:hAnsi="Calibri"/>
        </w:rPr>
        <w:lastRenderedPageBreak/>
        <w:t xml:space="preserve">By the way, that's what the local church is all about. The church is all about connecting people. I can't think of a greater place to be than in the local church to meet great people. Because not only do you want to just be connected, but you want to be connected with the right people. We want to be connected with the right folks. That's what the church is about. The church is a gift that God has given to us for that very reason. </w:t>
      </w:r>
    </w:p>
    <w:p w14:paraId="78FF1069" w14:textId="77777777" w:rsidR="00A740E1" w:rsidRPr="00A740E1" w:rsidRDefault="00A740E1" w:rsidP="00A740E1">
      <w:pPr>
        <w:spacing w:line="276" w:lineRule="auto"/>
        <w:rPr>
          <w:rFonts w:ascii="Calibri" w:hAnsi="Calibri"/>
        </w:rPr>
      </w:pPr>
    </w:p>
    <w:p w14:paraId="6C25890C" w14:textId="77777777" w:rsidR="00A740E1" w:rsidRPr="00A740E1" w:rsidRDefault="00A740E1" w:rsidP="00A740E1">
      <w:pPr>
        <w:spacing w:line="276" w:lineRule="auto"/>
        <w:rPr>
          <w:rFonts w:ascii="Calibri" w:hAnsi="Calibri"/>
        </w:rPr>
      </w:pPr>
      <w:r w:rsidRPr="00A740E1">
        <w:rPr>
          <w:rFonts w:ascii="Calibri" w:hAnsi="Calibri"/>
        </w:rPr>
        <w:t xml:space="preserve">“Two are better than one because they have a good reward for their efforts” (Ecclesiastes 4:9). </w:t>
      </w:r>
    </w:p>
    <w:p w14:paraId="770789C4" w14:textId="77777777" w:rsidR="00A740E1" w:rsidRPr="00A740E1" w:rsidRDefault="00A740E1" w:rsidP="00A740E1">
      <w:pPr>
        <w:spacing w:line="276" w:lineRule="auto"/>
        <w:rPr>
          <w:rFonts w:ascii="Calibri" w:hAnsi="Calibri"/>
        </w:rPr>
      </w:pPr>
    </w:p>
    <w:p w14:paraId="773D2082" w14:textId="516F4786" w:rsidR="00A740E1" w:rsidRPr="00A740E1" w:rsidRDefault="00A740E1" w:rsidP="00A740E1">
      <w:pPr>
        <w:spacing w:line="276" w:lineRule="auto"/>
        <w:rPr>
          <w:rFonts w:ascii="Calibri" w:hAnsi="Calibri"/>
        </w:rPr>
      </w:pPr>
      <w:r w:rsidRPr="00A740E1">
        <w:rPr>
          <w:rFonts w:ascii="Calibri" w:hAnsi="Calibri"/>
        </w:rPr>
        <w:t>If you look back on the Garden of Eden in the book of Genesis, Adam is there. He's in the garden working</w:t>
      </w:r>
      <w:r w:rsidR="00701852">
        <w:rPr>
          <w:rFonts w:ascii="Calibri" w:hAnsi="Calibri"/>
        </w:rPr>
        <w:t xml:space="preserve"> and </w:t>
      </w:r>
      <w:r w:rsidRPr="00A740E1">
        <w:rPr>
          <w:rFonts w:ascii="Calibri" w:hAnsi="Calibri"/>
        </w:rPr>
        <w:t xml:space="preserve">getting the garden taken care of. God says, “It’s not good for man to be alone,” and He gives him Eve. God knew that people need companionship. In fact, God created us with a need to be connected to other people. You're not a robot. We </w:t>
      </w:r>
      <w:r w:rsidR="00701852">
        <w:rPr>
          <w:rFonts w:ascii="Calibri" w:hAnsi="Calibri"/>
        </w:rPr>
        <w:t>have</w:t>
      </w:r>
      <w:r w:rsidRPr="00A740E1">
        <w:rPr>
          <w:rFonts w:ascii="Calibri" w:hAnsi="Calibri"/>
        </w:rPr>
        <w:t xml:space="preserve"> to work on this connectedness.</w:t>
      </w:r>
    </w:p>
    <w:p w14:paraId="7F150240" w14:textId="77777777" w:rsidR="00A740E1" w:rsidRPr="00A740E1" w:rsidRDefault="00A740E1" w:rsidP="00A740E1">
      <w:pPr>
        <w:spacing w:line="276" w:lineRule="auto"/>
        <w:rPr>
          <w:rFonts w:ascii="Calibri" w:hAnsi="Calibri"/>
        </w:rPr>
      </w:pPr>
    </w:p>
    <w:p w14:paraId="64044829" w14:textId="77777777" w:rsidR="00A740E1" w:rsidRPr="00A740E1" w:rsidRDefault="00A740E1" w:rsidP="00A740E1">
      <w:pPr>
        <w:spacing w:line="276" w:lineRule="auto"/>
        <w:rPr>
          <w:rFonts w:ascii="Calibri" w:hAnsi="Calibri"/>
        </w:rPr>
      </w:pPr>
      <w:r w:rsidRPr="00A740E1">
        <w:rPr>
          <w:rFonts w:ascii="Calibri" w:hAnsi="Calibri"/>
        </w:rPr>
        <w:t xml:space="preserve">Solomon writes many years ago, “Two are better than one.” </w:t>
      </w:r>
    </w:p>
    <w:p w14:paraId="135130ED" w14:textId="77777777" w:rsidR="00A740E1" w:rsidRPr="00A740E1" w:rsidRDefault="00A740E1" w:rsidP="00A740E1">
      <w:pPr>
        <w:spacing w:line="276" w:lineRule="auto"/>
        <w:rPr>
          <w:rFonts w:ascii="Calibri" w:hAnsi="Calibri"/>
        </w:rPr>
      </w:pPr>
    </w:p>
    <w:p w14:paraId="2CCEBA62" w14:textId="77777777" w:rsidR="00A740E1" w:rsidRPr="00A740E1" w:rsidRDefault="00A740E1" w:rsidP="00A740E1">
      <w:pPr>
        <w:spacing w:line="276" w:lineRule="auto"/>
        <w:rPr>
          <w:rFonts w:ascii="Calibri" w:hAnsi="Calibri"/>
          <w:b/>
          <w:bCs/>
        </w:rPr>
      </w:pPr>
      <w:r w:rsidRPr="00A740E1">
        <w:rPr>
          <w:rFonts w:ascii="Calibri" w:hAnsi="Calibri"/>
          <w:b/>
          <w:bCs/>
        </w:rPr>
        <w:t>3. Why?</w:t>
      </w:r>
    </w:p>
    <w:p w14:paraId="11D1039E" w14:textId="77777777" w:rsidR="00A740E1" w:rsidRPr="00A740E1" w:rsidRDefault="00A740E1" w:rsidP="00A740E1">
      <w:pPr>
        <w:spacing w:line="276" w:lineRule="auto"/>
        <w:rPr>
          <w:rFonts w:ascii="Calibri" w:hAnsi="Calibri"/>
        </w:rPr>
      </w:pPr>
    </w:p>
    <w:p w14:paraId="1A8478DA" w14:textId="77777777" w:rsidR="00A740E1" w:rsidRPr="00A740E1" w:rsidRDefault="00A740E1" w:rsidP="00A740E1">
      <w:pPr>
        <w:spacing w:line="276" w:lineRule="auto"/>
        <w:rPr>
          <w:rFonts w:ascii="Calibri" w:hAnsi="Calibri"/>
        </w:rPr>
      </w:pPr>
      <w:r w:rsidRPr="00A740E1">
        <w:rPr>
          <w:rFonts w:ascii="Calibri" w:hAnsi="Calibri"/>
        </w:rPr>
        <w:t>He gives four reasons. I want you to write these down today.</w:t>
      </w:r>
    </w:p>
    <w:p w14:paraId="671CFC5D" w14:textId="77777777" w:rsidR="00A740E1" w:rsidRPr="00A740E1" w:rsidRDefault="00A740E1" w:rsidP="00A740E1">
      <w:pPr>
        <w:spacing w:line="276" w:lineRule="auto"/>
        <w:rPr>
          <w:rFonts w:ascii="Calibri" w:hAnsi="Calibri"/>
          <w:i/>
          <w:iCs/>
        </w:rPr>
      </w:pPr>
    </w:p>
    <w:p w14:paraId="5E0A6C53" w14:textId="77777777" w:rsidR="00A740E1" w:rsidRPr="00701852" w:rsidRDefault="00A740E1" w:rsidP="00A740E1">
      <w:pPr>
        <w:spacing w:line="276" w:lineRule="auto"/>
        <w:rPr>
          <w:rFonts w:ascii="Calibri" w:hAnsi="Calibri"/>
          <w:b/>
          <w:bCs/>
          <w:i/>
          <w:iCs/>
        </w:rPr>
      </w:pPr>
      <w:r w:rsidRPr="00701852">
        <w:rPr>
          <w:rFonts w:ascii="Calibri" w:hAnsi="Calibri"/>
          <w:b/>
          <w:bCs/>
          <w:i/>
          <w:iCs/>
        </w:rPr>
        <w:t>A. Effectiveness</w:t>
      </w:r>
    </w:p>
    <w:p w14:paraId="50EAA59C" w14:textId="77777777" w:rsidR="00A740E1" w:rsidRPr="00A740E1" w:rsidRDefault="00A740E1" w:rsidP="00A740E1">
      <w:pPr>
        <w:spacing w:line="276" w:lineRule="auto"/>
        <w:rPr>
          <w:rFonts w:ascii="Calibri" w:hAnsi="Calibri"/>
          <w:i/>
          <w:iCs/>
        </w:rPr>
      </w:pPr>
    </w:p>
    <w:p w14:paraId="54E03C5E" w14:textId="18FF859A" w:rsidR="00A740E1" w:rsidRPr="00A740E1" w:rsidRDefault="00A740E1" w:rsidP="00A740E1">
      <w:pPr>
        <w:spacing w:line="276" w:lineRule="auto"/>
        <w:rPr>
          <w:rFonts w:ascii="Calibri" w:hAnsi="Calibri"/>
        </w:rPr>
      </w:pPr>
      <w:r w:rsidRPr="00A740E1">
        <w:rPr>
          <w:rFonts w:ascii="Calibri" w:hAnsi="Calibri"/>
        </w:rPr>
        <w:t xml:space="preserve">You can accomplish more when you </w:t>
      </w:r>
      <w:r w:rsidR="00701852">
        <w:rPr>
          <w:rFonts w:ascii="Calibri" w:hAnsi="Calibri"/>
        </w:rPr>
        <w:t>have</w:t>
      </w:r>
      <w:r w:rsidRPr="00A740E1">
        <w:rPr>
          <w:rFonts w:ascii="Calibri" w:hAnsi="Calibri"/>
        </w:rPr>
        <w:t xml:space="preserve"> two.</w:t>
      </w:r>
    </w:p>
    <w:p w14:paraId="3978D52A" w14:textId="77777777" w:rsidR="00A740E1" w:rsidRPr="00A740E1" w:rsidRDefault="00A740E1" w:rsidP="00A740E1">
      <w:pPr>
        <w:spacing w:line="276" w:lineRule="auto"/>
        <w:rPr>
          <w:rFonts w:ascii="Calibri" w:hAnsi="Calibri"/>
        </w:rPr>
      </w:pPr>
    </w:p>
    <w:p w14:paraId="6B967F20" w14:textId="77777777" w:rsidR="00A740E1" w:rsidRPr="00A740E1" w:rsidRDefault="00A740E1" w:rsidP="00A740E1">
      <w:pPr>
        <w:spacing w:line="276" w:lineRule="auto"/>
        <w:rPr>
          <w:rFonts w:ascii="Calibri" w:hAnsi="Calibri"/>
        </w:rPr>
      </w:pPr>
      <w:r w:rsidRPr="00A740E1">
        <w:rPr>
          <w:rFonts w:ascii="Calibri" w:hAnsi="Calibri"/>
        </w:rPr>
        <w:t>“Two are better than one because they have a good reward for their efforts” (Ecclesiastes 4:9).</w:t>
      </w:r>
    </w:p>
    <w:p w14:paraId="0797EAC9" w14:textId="77777777" w:rsidR="00A740E1" w:rsidRPr="00A740E1" w:rsidRDefault="00A740E1" w:rsidP="00A740E1">
      <w:pPr>
        <w:spacing w:line="276" w:lineRule="auto"/>
        <w:rPr>
          <w:rFonts w:ascii="Calibri" w:hAnsi="Calibri"/>
        </w:rPr>
      </w:pPr>
    </w:p>
    <w:p w14:paraId="6A16D3BE" w14:textId="1DB52F94" w:rsidR="00A740E1" w:rsidRPr="00A740E1" w:rsidRDefault="00A740E1" w:rsidP="00A740E1">
      <w:pPr>
        <w:spacing w:line="276" w:lineRule="auto"/>
        <w:rPr>
          <w:rFonts w:ascii="Calibri" w:hAnsi="Calibri"/>
        </w:rPr>
      </w:pPr>
      <w:r w:rsidRPr="00A740E1">
        <w:rPr>
          <w:rFonts w:ascii="Calibri" w:hAnsi="Calibri"/>
        </w:rPr>
        <w:t xml:space="preserve">If you share a task, you can collaborate and gain new perspectives. It also makes what you're doing a lot more fun. </w:t>
      </w:r>
    </w:p>
    <w:p w14:paraId="08C61F1B" w14:textId="77777777" w:rsidR="00A740E1" w:rsidRPr="00A740E1" w:rsidRDefault="00A740E1" w:rsidP="00A740E1">
      <w:pPr>
        <w:spacing w:line="276" w:lineRule="auto"/>
        <w:rPr>
          <w:rFonts w:ascii="Calibri" w:hAnsi="Calibri"/>
        </w:rPr>
      </w:pPr>
    </w:p>
    <w:p w14:paraId="33A404AF" w14:textId="13EAAB00" w:rsidR="00A740E1" w:rsidRPr="00A740E1" w:rsidRDefault="00A740E1" w:rsidP="00A740E1">
      <w:pPr>
        <w:spacing w:line="276" w:lineRule="auto"/>
        <w:rPr>
          <w:rFonts w:ascii="Calibri" w:hAnsi="Calibri"/>
        </w:rPr>
      </w:pPr>
      <w:r w:rsidRPr="00A740E1">
        <w:rPr>
          <w:rFonts w:ascii="Calibri" w:hAnsi="Calibri"/>
        </w:rPr>
        <w:t>Do we have any people that love to collaborate? Like when there's something going on at the office, you love</w:t>
      </w:r>
      <w:r w:rsidR="00701852">
        <w:rPr>
          <w:rFonts w:ascii="Calibri" w:hAnsi="Calibri"/>
        </w:rPr>
        <w:t xml:space="preserve"> to collaborate?</w:t>
      </w:r>
      <w:r w:rsidRPr="00A740E1">
        <w:rPr>
          <w:rFonts w:ascii="Calibri" w:hAnsi="Calibri"/>
        </w:rPr>
        <w:t xml:space="preserve"> Nobody? Okay. I'm a collaborator. I'm a verbal processor. Sometimes I like to talk about things. I don't even need people to say something. I just need them to listen and then I'll talk myself into the right answer. It's awesome. But sometimes you need to hear from other people. </w:t>
      </w:r>
    </w:p>
    <w:p w14:paraId="3654780E" w14:textId="77777777" w:rsidR="00A740E1" w:rsidRPr="00A740E1" w:rsidRDefault="00A740E1" w:rsidP="00A740E1">
      <w:pPr>
        <w:spacing w:line="276" w:lineRule="auto"/>
        <w:rPr>
          <w:rFonts w:ascii="Calibri" w:hAnsi="Calibri"/>
        </w:rPr>
      </w:pPr>
    </w:p>
    <w:p w14:paraId="618E79B1" w14:textId="77777777" w:rsidR="00A740E1" w:rsidRPr="00A740E1" w:rsidRDefault="00A740E1" w:rsidP="00A740E1">
      <w:pPr>
        <w:spacing w:line="276" w:lineRule="auto"/>
        <w:rPr>
          <w:rFonts w:ascii="Calibri" w:hAnsi="Calibri"/>
        </w:rPr>
      </w:pPr>
      <w:r w:rsidRPr="00A740E1">
        <w:rPr>
          <w:rFonts w:ascii="Calibri" w:hAnsi="Calibri"/>
        </w:rPr>
        <w:lastRenderedPageBreak/>
        <w:t xml:space="preserve">We'll do this with our church staff. We'll get everybody together. “This is an idea or here's a problem. What do you guys think?” We’ll kind of beat it up and talk it through. “Okay, awesome. That was so great. Thank you so much.” </w:t>
      </w:r>
    </w:p>
    <w:p w14:paraId="31DF5584" w14:textId="77777777" w:rsidR="00A740E1" w:rsidRPr="00A740E1" w:rsidRDefault="00A740E1" w:rsidP="00A740E1">
      <w:pPr>
        <w:spacing w:line="276" w:lineRule="auto"/>
        <w:rPr>
          <w:rFonts w:ascii="Calibri" w:hAnsi="Calibri"/>
        </w:rPr>
      </w:pPr>
    </w:p>
    <w:p w14:paraId="5FE0771A" w14:textId="7FBA1003" w:rsidR="00A740E1" w:rsidRPr="00A740E1" w:rsidRDefault="00A740E1" w:rsidP="00A740E1">
      <w:pPr>
        <w:spacing w:line="276" w:lineRule="auto"/>
        <w:rPr>
          <w:rFonts w:ascii="Calibri" w:hAnsi="Calibri"/>
        </w:rPr>
      </w:pPr>
      <w:r w:rsidRPr="00A740E1">
        <w:rPr>
          <w:rFonts w:ascii="Calibri" w:hAnsi="Calibri"/>
        </w:rPr>
        <w:t xml:space="preserve">It's </w:t>
      </w:r>
      <w:proofErr w:type="gramStart"/>
      <w:r w:rsidRPr="00A740E1">
        <w:rPr>
          <w:rFonts w:ascii="Calibri" w:hAnsi="Calibri"/>
        </w:rPr>
        <w:t>really hard</w:t>
      </w:r>
      <w:proofErr w:type="gramEnd"/>
      <w:r w:rsidRPr="00A740E1">
        <w:rPr>
          <w:rFonts w:ascii="Calibri" w:hAnsi="Calibri"/>
        </w:rPr>
        <w:t>, even if you're smart, to have all the solutions by yourself. That's why we need relationships</w:t>
      </w:r>
      <w:r w:rsidR="002A6CA6">
        <w:rPr>
          <w:rFonts w:ascii="Calibri" w:hAnsi="Calibri"/>
        </w:rPr>
        <w:t xml:space="preserve"> – c</w:t>
      </w:r>
      <w:r w:rsidRPr="00A740E1">
        <w:rPr>
          <w:rFonts w:ascii="Calibri" w:hAnsi="Calibri"/>
        </w:rPr>
        <w:t>ollaboration. Two are better than one. Who are you collaborating with? Who are you talking to? Who's helping you? Who's helping you with your kids? Who's giving some input into your work? Who’s challenging you in your spiritual life? Who’s walking alongside of you, giving you aid</w:t>
      </w:r>
      <w:r w:rsidR="00701852">
        <w:rPr>
          <w:rFonts w:ascii="Calibri" w:hAnsi="Calibri"/>
        </w:rPr>
        <w:t>,</w:t>
      </w:r>
      <w:r w:rsidRPr="00A740E1">
        <w:rPr>
          <w:rFonts w:ascii="Calibri" w:hAnsi="Calibri"/>
        </w:rPr>
        <w:t xml:space="preserve"> </w:t>
      </w:r>
      <w:r w:rsidR="00701852">
        <w:rPr>
          <w:rFonts w:ascii="Calibri" w:hAnsi="Calibri"/>
        </w:rPr>
        <w:t>comfort,</w:t>
      </w:r>
      <w:r w:rsidRPr="00A740E1">
        <w:rPr>
          <w:rFonts w:ascii="Calibri" w:hAnsi="Calibri"/>
        </w:rPr>
        <w:t xml:space="preserve"> and help to accomplish the purposes that God has put before you? </w:t>
      </w:r>
    </w:p>
    <w:p w14:paraId="41460B98" w14:textId="77777777" w:rsidR="00A740E1" w:rsidRPr="00A740E1" w:rsidRDefault="00A740E1" w:rsidP="00A740E1">
      <w:pPr>
        <w:spacing w:line="276" w:lineRule="auto"/>
        <w:rPr>
          <w:rFonts w:ascii="Calibri" w:hAnsi="Calibri"/>
        </w:rPr>
      </w:pPr>
    </w:p>
    <w:p w14:paraId="37379651" w14:textId="19D63215" w:rsidR="00A740E1" w:rsidRPr="00A740E1" w:rsidRDefault="00A740E1" w:rsidP="00A740E1">
      <w:pPr>
        <w:spacing w:line="276" w:lineRule="auto"/>
        <w:rPr>
          <w:rFonts w:ascii="Calibri" w:hAnsi="Calibri"/>
        </w:rPr>
      </w:pPr>
      <w:r w:rsidRPr="00A740E1">
        <w:rPr>
          <w:rFonts w:ascii="Calibri" w:hAnsi="Calibri"/>
        </w:rPr>
        <w:t xml:space="preserve">When I was in high school, I ran on the track and cross-country team. We had some really good long-distance runners. I used to run the long races. My junior year I had the opportunity to win the state championship. What was so interesting was that one of my teammates was third place and then I had another teammate that I think was a fourth or fifth place. We all trained together. Guess what happened? We challenged each other every day in practice. It was like </w:t>
      </w:r>
      <w:r w:rsidRPr="00A740E1">
        <w:rPr>
          <w:rFonts w:ascii="Calibri" w:hAnsi="Calibri"/>
          <w:i/>
          <w:iCs/>
        </w:rPr>
        <w:t>Clash of the Titans</w:t>
      </w:r>
      <w:r w:rsidRPr="00A740E1">
        <w:rPr>
          <w:rFonts w:ascii="Calibri" w:hAnsi="Calibri"/>
        </w:rPr>
        <w:t xml:space="preserve"> every day when you stepped onto the track because you knew that that your buddies were right there beside you. We were all pushing each other. The reward was all of us were better and more successful. All of us were faster because we were </w:t>
      </w:r>
      <w:r w:rsidR="00701852">
        <w:rPr>
          <w:rFonts w:ascii="Calibri" w:hAnsi="Calibri"/>
        </w:rPr>
        <w:t xml:space="preserve">not training alone. </w:t>
      </w:r>
      <w:r w:rsidRPr="00A740E1">
        <w:rPr>
          <w:rFonts w:ascii="Calibri" w:hAnsi="Calibri"/>
        </w:rPr>
        <w:t xml:space="preserve">If you've ever trained by yourself, you know there's a limit to what you can do. But if somebody's pushing you, you can begin to go to some new levels. </w:t>
      </w:r>
    </w:p>
    <w:p w14:paraId="6A8E81EE" w14:textId="77777777" w:rsidR="00A740E1" w:rsidRPr="00A740E1" w:rsidRDefault="00A740E1" w:rsidP="00A740E1">
      <w:pPr>
        <w:spacing w:line="276" w:lineRule="auto"/>
        <w:rPr>
          <w:rFonts w:ascii="Calibri" w:hAnsi="Calibri"/>
        </w:rPr>
      </w:pPr>
    </w:p>
    <w:p w14:paraId="781B85DD" w14:textId="1BF699DA" w:rsidR="00A740E1" w:rsidRPr="00A740E1" w:rsidRDefault="002A6CA6" w:rsidP="00A740E1">
      <w:pPr>
        <w:spacing w:line="276" w:lineRule="auto"/>
        <w:rPr>
          <w:rFonts w:ascii="Calibri" w:hAnsi="Calibri"/>
        </w:rPr>
      </w:pPr>
      <w:r>
        <w:rPr>
          <w:rFonts w:ascii="Calibri" w:hAnsi="Calibri"/>
        </w:rPr>
        <w:t>If</w:t>
      </w:r>
      <w:r w:rsidR="00A740E1" w:rsidRPr="00A740E1">
        <w:rPr>
          <w:rFonts w:ascii="Calibri" w:hAnsi="Calibri"/>
        </w:rPr>
        <w:t xml:space="preserve"> you will train with others, have healthy</w:t>
      </w:r>
      <w:r>
        <w:rPr>
          <w:rFonts w:ascii="Calibri" w:hAnsi="Calibri"/>
        </w:rPr>
        <w:t xml:space="preserve"> and</w:t>
      </w:r>
      <w:r w:rsidR="00A740E1" w:rsidRPr="00A740E1">
        <w:rPr>
          <w:rFonts w:ascii="Calibri" w:hAnsi="Calibri"/>
        </w:rPr>
        <w:t xml:space="preserve"> dynamic relationships in your life, you will be more effective. You will accomplish more. You will do better. You will be more successful. </w:t>
      </w:r>
    </w:p>
    <w:p w14:paraId="52EB5988" w14:textId="77777777" w:rsidR="00A740E1" w:rsidRPr="00A740E1" w:rsidRDefault="00A740E1" w:rsidP="00A740E1">
      <w:pPr>
        <w:spacing w:line="276" w:lineRule="auto"/>
        <w:rPr>
          <w:rFonts w:ascii="Calibri" w:hAnsi="Calibri"/>
        </w:rPr>
      </w:pPr>
    </w:p>
    <w:p w14:paraId="29D6A620" w14:textId="1B6CCB8C" w:rsidR="00A740E1" w:rsidRPr="00A740E1" w:rsidRDefault="00A740E1" w:rsidP="00A740E1">
      <w:pPr>
        <w:spacing w:line="276" w:lineRule="auto"/>
        <w:rPr>
          <w:rFonts w:ascii="Calibri" w:hAnsi="Calibri"/>
        </w:rPr>
      </w:pPr>
      <w:r w:rsidRPr="00A740E1">
        <w:rPr>
          <w:rFonts w:ascii="Calibri" w:hAnsi="Calibri"/>
        </w:rPr>
        <w:t>We've seen this in the field of music. John Lennon and Paul McCartney</w:t>
      </w:r>
      <w:r w:rsidR="00701852">
        <w:rPr>
          <w:rFonts w:ascii="Calibri" w:hAnsi="Calibri"/>
        </w:rPr>
        <w:t xml:space="preserve"> – </w:t>
      </w:r>
      <w:r w:rsidRPr="00A740E1">
        <w:rPr>
          <w:rFonts w:ascii="Calibri" w:hAnsi="Calibri"/>
        </w:rPr>
        <w:t>their songs have been covered more than any other songwriters in the history of the world. Lennon and McCartney could write songs together. It was amazing. They would feed off of each other, writing lyrics and chord progressions. They would change things and they would collaborate</w:t>
      </w:r>
      <w:r w:rsidR="00701852">
        <w:rPr>
          <w:rFonts w:ascii="Calibri" w:hAnsi="Calibri"/>
        </w:rPr>
        <w:t>. T</w:t>
      </w:r>
      <w:r w:rsidRPr="00A740E1">
        <w:rPr>
          <w:rFonts w:ascii="Calibri" w:hAnsi="Calibri"/>
        </w:rPr>
        <w:t xml:space="preserve">hey were successful. </w:t>
      </w:r>
    </w:p>
    <w:p w14:paraId="2AAFECCC" w14:textId="77777777" w:rsidR="00A740E1" w:rsidRPr="00A740E1" w:rsidRDefault="00A740E1" w:rsidP="00A740E1">
      <w:pPr>
        <w:spacing w:line="276" w:lineRule="auto"/>
        <w:rPr>
          <w:rFonts w:ascii="Calibri" w:hAnsi="Calibri"/>
        </w:rPr>
      </w:pPr>
    </w:p>
    <w:p w14:paraId="3A1C196A" w14:textId="6AB82D6E" w:rsidR="00A740E1" w:rsidRPr="00A740E1" w:rsidRDefault="00A740E1" w:rsidP="00A740E1">
      <w:pPr>
        <w:spacing w:line="276" w:lineRule="auto"/>
        <w:rPr>
          <w:rFonts w:ascii="Calibri" w:hAnsi="Calibri"/>
        </w:rPr>
      </w:pPr>
      <w:r w:rsidRPr="00A740E1">
        <w:rPr>
          <w:rFonts w:ascii="Calibri" w:hAnsi="Calibri"/>
        </w:rPr>
        <w:t>Larry Page and Sergey Brin met over at Stanford University</w:t>
      </w:r>
      <w:r w:rsidR="00701852">
        <w:rPr>
          <w:rFonts w:ascii="Calibri" w:hAnsi="Calibri"/>
        </w:rPr>
        <w:t>. T</w:t>
      </w:r>
      <w:r w:rsidRPr="00A740E1">
        <w:rPr>
          <w:rFonts w:ascii="Calibri" w:hAnsi="Calibri"/>
        </w:rPr>
        <w:t xml:space="preserve">hey came up with the creative concept for Google, all of the algorithms that form what we know today as the search engine Google. It directs you to different places in the world wide web. It was a collaboration. </w:t>
      </w:r>
    </w:p>
    <w:p w14:paraId="6307C009" w14:textId="77777777" w:rsidR="00A740E1" w:rsidRPr="00A740E1" w:rsidRDefault="00A740E1" w:rsidP="00A740E1">
      <w:pPr>
        <w:spacing w:line="276" w:lineRule="auto"/>
        <w:rPr>
          <w:rFonts w:ascii="Calibri" w:hAnsi="Calibri"/>
        </w:rPr>
      </w:pPr>
    </w:p>
    <w:p w14:paraId="3B5F12E1" w14:textId="6A3BC513" w:rsidR="00A740E1" w:rsidRPr="00A740E1" w:rsidRDefault="00A740E1" w:rsidP="00A740E1">
      <w:pPr>
        <w:spacing w:line="276" w:lineRule="auto"/>
        <w:rPr>
          <w:rFonts w:ascii="Calibri" w:hAnsi="Calibri"/>
        </w:rPr>
      </w:pPr>
      <w:r w:rsidRPr="00A740E1">
        <w:rPr>
          <w:rFonts w:ascii="Calibri" w:hAnsi="Calibri"/>
        </w:rPr>
        <w:t>Kobe and Shaq</w:t>
      </w:r>
      <w:r w:rsidR="00701852">
        <w:rPr>
          <w:rFonts w:ascii="Calibri" w:hAnsi="Calibri"/>
        </w:rPr>
        <w:t xml:space="preserve"> – </w:t>
      </w:r>
      <w:r w:rsidRPr="00A740E1">
        <w:rPr>
          <w:rFonts w:ascii="Calibri" w:hAnsi="Calibri"/>
        </w:rPr>
        <w:t>the greatest one-two combination in basketball. Kobe would drive</w:t>
      </w:r>
      <w:r w:rsidR="009A3685">
        <w:rPr>
          <w:rFonts w:ascii="Calibri" w:hAnsi="Calibri"/>
        </w:rPr>
        <w:t xml:space="preserve"> and </w:t>
      </w:r>
      <w:r w:rsidRPr="00A740E1">
        <w:rPr>
          <w:rFonts w:ascii="Calibri" w:hAnsi="Calibri"/>
        </w:rPr>
        <w:t>shoot from the perimeter</w:t>
      </w:r>
      <w:r w:rsidR="009A3685">
        <w:rPr>
          <w:rFonts w:ascii="Calibri" w:hAnsi="Calibri"/>
        </w:rPr>
        <w:t xml:space="preserve">. </w:t>
      </w:r>
      <w:r w:rsidRPr="00A740E1">
        <w:rPr>
          <w:rFonts w:ascii="Calibri" w:hAnsi="Calibri"/>
        </w:rPr>
        <w:t xml:space="preserve">Shaq would get the rebounds, push everybody out of the way, dunk on people, </w:t>
      </w:r>
      <w:r w:rsidR="00701852">
        <w:rPr>
          <w:rFonts w:ascii="Calibri" w:hAnsi="Calibri"/>
        </w:rPr>
        <w:t xml:space="preserve">and </w:t>
      </w:r>
      <w:r w:rsidRPr="00A740E1">
        <w:rPr>
          <w:rFonts w:ascii="Calibri" w:hAnsi="Calibri"/>
        </w:rPr>
        <w:t xml:space="preserve">rip the backboard down. Did you know Shaq is the only guy to ever win the MVP </w:t>
      </w:r>
      <w:r w:rsidRPr="00A740E1">
        <w:rPr>
          <w:rFonts w:ascii="Calibri" w:hAnsi="Calibri"/>
        </w:rPr>
        <w:lastRenderedPageBreak/>
        <w:t xml:space="preserve">that </w:t>
      </w:r>
      <w:r w:rsidR="008A60FB">
        <w:rPr>
          <w:rFonts w:ascii="Calibri" w:hAnsi="Calibri"/>
        </w:rPr>
        <w:t>didn’t</w:t>
      </w:r>
      <w:r w:rsidRPr="00A740E1">
        <w:rPr>
          <w:rFonts w:ascii="Calibri" w:hAnsi="Calibri"/>
        </w:rPr>
        <w:t xml:space="preserve"> hit a 3-pointer in the season? I think he had one for his career. How about that? But it didn't matter. He had Kobe. Kobe and Shaq. Two are better than one. Two can do more. Two can make more. </w:t>
      </w:r>
    </w:p>
    <w:p w14:paraId="49641402" w14:textId="77777777" w:rsidR="00A740E1" w:rsidRPr="00A740E1" w:rsidRDefault="00A740E1" w:rsidP="00A740E1">
      <w:pPr>
        <w:spacing w:line="276" w:lineRule="auto"/>
        <w:rPr>
          <w:rFonts w:ascii="Calibri" w:hAnsi="Calibri"/>
        </w:rPr>
      </w:pPr>
    </w:p>
    <w:p w14:paraId="1F607B80" w14:textId="77777777" w:rsidR="00A740E1" w:rsidRPr="00A740E1" w:rsidRDefault="00A740E1" w:rsidP="00A740E1">
      <w:pPr>
        <w:spacing w:line="276" w:lineRule="auto"/>
        <w:rPr>
          <w:rFonts w:ascii="Calibri" w:hAnsi="Calibri"/>
        </w:rPr>
      </w:pPr>
      <w:r w:rsidRPr="00A740E1">
        <w:rPr>
          <w:rFonts w:ascii="Calibri" w:hAnsi="Calibri"/>
        </w:rPr>
        <w:t xml:space="preserve">“Iron sharpens iron as one person sharpens another” (Proverbs 27:17). </w:t>
      </w:r>
    </w:p>
    <w:p w14:paraId="51326642" w14:textId="77777777" w:rsidR="00A740E1" w:rsidRPr="00A740E1" w:rsidRDefault="00A740E1" w:rsidP="00A740E1">
      <w:pPr>
        <w:spacing w:line="276" w:lineRule="auto"/>
        <w:rPr>
          <w:rFonts w:ascii="Calibri" w:hAnsi="Calibri"/>
        </w:rPr>
      </w:pPr>
    </w:p>
    <w:p w14:paraId="1589C779" w14:textId="77777777" w:rsidR="00A740E1" w:rsidRPr="00701852" w:rsidRDefault="00A740E1" w:rsidP="00A740E1">
      <w:pPr>
        <w:spacing w:line="276" w:lineRule="auto"/>
        <w:rPr>
          <w:rFonts w:ascii="Calibri" w:hAnsi="Calibri"/>
          <w:b/>
          <w:bCs/>
          <w:i/>
          <w:iCs/>
        </w:rPr>
      </w:pPr>
      <w:r w:rsidRPr="00701852">
        <w:rPr>
          <w:rFonts w:ascii="Calibri" w:hAnsi="Calibri"/>
          <w:b/>
          <w:bCs/>
          <w:i/>
          <w:iCs/>
        </w:rPr>
        <w:t>B. Perseverance</w:t>
      </w:r>
    </w:p>
    <w:p w14:paraId="61B62A19" w14:textId="77777777" w:rsidR="00A740E1" w:rsidRPr="00A740E1" w:rsidRDefault="00A740E1" w:rsidP="00A740E1">
      <w:pPr>
        <w:spacing w:line="276" w:lineRule="auto"/>
        <w:rPr>
          <w:rFonts w:ascii="Calibri" w:hAnsi="Calibri"/>
        </w:rPr>
      </w:pPr>
    </w:p>
    <w:p w14:paraId="2479E351" w14:textId="38C0B11F" w:rsidR="00A740E1" w:rsidRPr="00A740E1" w:rsidRDefault="00A740E1" w:rsidP="00A740E1">
      <w:pPr>
        <w:spacing w:line="276" w:lineRule="auto"/>
        <w:rPr>
          <w:rFonts w:ascii="Calibri" w:hAnsi="Calibri"/>
        </w:rPr>
      </w:pPr>
      <w:r w:rsidRPr="00A740E1">
        <w:rPr>
          <w:rFonts w:ascii="Calibri" w:hAnsi="Calibri"/>
        </w:rPr>
        <w:t xml:space="preserve">When you </w:t>
      </w:r>
      <w:r w:rsidR="000B4492">
        <w:rPr>
          <w:rFonts w:ascii="Calibri" w:hAnsi="Calibri"/>
        </w:rPr>
        <w:t>have</w:t>
      </w:r>
      <w:r w:rsidRPr="00A740E1">
        <w:rPr>
          <w:rFonts w:ascii="Calibri" w:hAnsi="Calibri"/>
        </w:rPr>
        <w:t xml:space="preserve"> somebody with you, walking alongside you, you can persevere more, you can accomplish more, you can do more than you can otherwise. Perseverance.</w:t>
      </w:r>
    </w:p>
    <w:p w14:paraId="731252EB" w14:textId="77777777" w:rsidR="00A740E1" w:rsidRPr="00A740E1" w:rsidRDefault="00A740E1" w:rsidP="00A740E1">
      <w:pPr>
        <w:spacing w:line="276" w:lineRule="auto"/>
        <w:rPr>
          <w:rFonts w:ascii="Calibri" w:hAnsi="Calibri"/>
        </w:rPr>
      </w:pPr>
    </w:p>
    <w:p w14:paraId="2103FFED" w14:textId="77777777" w:rsidR="00A740E1" w:rsidRPr="00A740E1" w:rsidRDefault="00A740E1" w:rsidP="00A740E1">
      <w:pPr>
        <w:spacing w:line="276" w:lineRule="auto"/>
        <w:rPr>
          <w:rFonts w:ascii="Calibri" w:hAnsi="Calibri"/>
        </w:rPr>
      </w:pPr>
      <w:r w:rsidRPr="00A740E1">
        <w:rPr>
          <w:rFonts w:ascii="Calibri" w:hAnsi="Calibri"/>
        </w:rPr>
        <w:t>“For if either falls, his companion can lift him up; but pity the one who falls without another to lift him up” (Ecclesiastes 4:10).</w:t>
      </w:r>
    </w:p>
    <w:p w14:paraId="317DF8FF" w14:textId="77777777" w:rsidR="00A740E1" w:rsidRPr="00A740E1" w:rsidRDefault="00A740E1" w:rsidP="00A740E1">
      <w:pPr>
        <w:spacing w:line="276" w:lineRule="auto"/>
        <w:rPr>
          <w:rFonts w:ascii="Calibri" w:hAnsi="Calibri"/>
        </w:rPr>
      </w:pPr>
    </w:p>
    <w:p w14:paraId="48C61691" w14:textId="7E6AA088" w:rsidR="00A740E1" w:rsidRPr="00A740E1" w:rsidRDefault="00A740E1" w:rsidP="00A740E1">
      <w:pPr>
        <w:spacing w:line="276" w:lineRule="auto"/>
        <w:rPr>
          <w:rFonts w:ascii="Calibri" w:hAnsi="Calibri"/>
        </w:rPr>
      </w:pPr>
      <w:r w:rsidRPr="00A740E1">
        <w:rPr>
          <w:rFonts w:ascii="Calibri" w:hAnsi="Calibri"/>
        </w:rPr>
        <w:t xml:space="preserve">To the Jewish reader, they would understand exactly what Solomon was talking about. In the ancient world, traveling was dangerous. People generally traveled in groups and the roads were not good. There were potholes. There were cliffs. There were sharp turns and tweaks. It was dangerous to travel and it was not uncommon for people to fall down. Somebody could twist an ankle or break a leg. What are you going to do if </w:t>
      </w:r>
      <w:r w:rsidR="005D28DF">
        <w:rPr>
          <w:rFonts w:ascii="Calibri" w:hAnsi="Calibri"/>
        </w:rPr>
        <w:t>you have</w:t>
      </w:r>
      <w:r w:rsidRPr="00A740E1">
        <w:rPr>
          <w:rFonts w:ascii="Calibri" w:hAnsi="Calibri"/>
        </w:rPr>
        <w:t xml:space="preserve"> nobody there to help you? You need somebody to reach out and to help you up. </w:t>
      </w:r>
    </w:p>
    <w:p w14:paraId="725CA0E6" w14:textId="77777777" w:rsidR="00A740E1" w:rsidRPr="00A740E1" w:rsidRDefault="00A740E1" w:rsidP="00A740E1">
      <w:pPr>
        <w:spacing w:line="276" w:lineRule="auto"/>
        <w:rPr>
          <w:rFonts w:ascii="Calibri" w:hAnsi="Calibri"/>
        </w:rPr>
      </w:pPr>
    </w:p>
    <w:p w14:paraId="66958ACB" w14:textId="77777777" w:rsidR="00A740E1" w:rsidRPr="00A740E1" w:rsidRDefault="00A740E1" w:rsidP="00A740E1">
      <w:pPr>
        <w:spacing w:line="276" w:lineRule="auto"/>
        <w:rPr>
          <w:rFonts w:ascii="Calibri" w:hAnsi="Calibri"/>
        </w:rPr>
      </w:pPr>
      <w:r w:rsidRPr="00A740E1">
        <w:rPr>
          <w:rFonts w:ascii="Calibri" w:hAnsi="Calibri"/>
        </w:rPr>
        <w:t xml:space="preserve">He uses this image to communicate the need for relationships. He says we need relationships in our life for perseverance. We need to persevere. </w:t>
      </w:r>
    </w:p>
    <w:p w14:paraId="11FA75AD" w14:textId="77777777" w:rsidR="00A740E1" w:rsidRPr="00A740E1" w:rsidRDefault="00A740E1" w:rsidP="00A740E1">
      <w:pPr>
        <w:spacing w:line="276" w:lineRule="auto"/>
        <w:rPr>
          <w:rFonts w:ascii="Calibri" w:hAnsi="Calibri"/>
        </w:rPr>
      </w:pPr>
    </w:p>
    <w:p w14:paraId="50811EDA" w14:textId="21C42BA3" w:rsidR="00A740E1" w:rsidRPr="00A740E1" w:rsidRDefault="00A740E1" w:rsidP="00A740E1">
      <w:pPr>
        <w:spacing w:line="276" w:lineRule="auto"/>
        <w:rPr>
          <w:rFonts w:ascii="Calibri" w:hAnsi="Calibri"/>
        </w:rPr>
      </w:pPr>
      <w:r w:rsidRPr="00A740E1">
        <w:rPr>
          <w:rFonts w:ascii="Calibri" w:hAnsi="Calibri"/>
        </w:rPr>
        <w:t xml:space="preserve">Some of us are falling in business and we need people to lift us up. Some of us are falling in our spiritual life and we need people to come and lift us up. Some of us are falling in other areas, in family, and we just need people to come and help us up. Sometimes people get knocked down and sometimes people fall down. </w:t>
      </w:r>
      <w:r w:rsidR="005D28DF">
        <w:rPr>
          <w:rFonts w:ascii="Calibri" w:hAnsi="Calibri"/>
        </w:rPr>
        <w:t>E</w:t>
      </w:r>
      <w:r w:rsidRPr="00A740E1">
        <w:rPr>
          <w:rFonts w:ascii="Calibri" w:hAnsi="Calibri"/>
        </w:rPr>
        <w:t xml:space="preserve">ither way, whether people get knocked down or they fall down, they need people to come along and to help them up. </w:t>
      </w:r>
    </w:p>
    <w:p w14:paraId="04896319" w14:textId="77777777" w:rsidR="00A740E1" w:rsidRPr="00A740E1" w:rsidRDefault="00A740E1" w:rsidP="00A740E1">
      <w:pPr>
        <w:spacing w:line="276" w:lineRule="auto"/>
        <w:rPr>
          <w:rFonts w:ascii="Calibri" w:hAnsi="Calibri"/>
        </w:rPr>
      </w:pPr>
    </w:p>
    <w:p w14:paraId="25AB57A7" w14:textId="5F1181CA" w:rsidR="00A740E1" w:rsidRPr="00A740E1" w:rsidRDefault="00A740E1" w:rsidP="00A740E1">
      <w:pPr>
        <w:spacing w:line="276" w:lineRule="auto"/>
        <w:rPr>
          <w:rFonts w:ascii="Calibri" w:hAnsi="Calibri"/>
        </w:rPr>
      </w:pPr>
      <w:r w:rsidRPr="00A740E1">
        <w:rPr>
          <w:rFonts w:ascii="Calibri" w:hAnsi="Calibri"/>
        </w:rPr>
        <w:t>We should be looking to help others</w:t>
      </w:r>
      <w:r w:rsidR="005D28DF">
        <w:rPr>
          <w:rFonts w:ascii="Calibri" w:hAnsi="Calibri"/>
        </w:rPr>
        <w:t>. W</w:t>
      </w:r>
      <w:r w:rsidRPr="00A740E1">
        <w:rPr>
          <w:rFonts w:ascii="Calibri" w:hAnsi="Calibri"/>
        </w:rPr>
        <w:t>e should be looking to serve others</w:t>
      </w:r>
      <w:r w:rsidR="005D28DF">
        <w:rPr>
          <w:rFonts w:ascii="Calibri" w:hAnsi="Calibri"/>
        </w:rPr>
        <w:t>. W</w:t>
      </w:r>
      <w:r w:rsidRPr="00A740E1">
        <w:rPr>
          <w:rFonts w:ascii="Calibri" w:hAnsi="Calibri"/>
        </w:rPr>
        <w:t xml:space="preserve">e should be looking to surround ourselves with people that can help us in a time of need. </w:t>
      </w:r>
    </w:p>
    <w:p w14:paraId="394E6388" w14:textId="77777777" w:rsidR="00A740E1" w:rsidRPr="00A740E1" w:rsidRDefault="00A740E1" w:rsidP="00A740E1">
      <w:pPr>
        <w:spacing w:line="276" w:lineRule="auto"/>
        <w:rPr>
          <w:rFonts w:ascii="Calibri" w:hAnsi="Calibri"/>
        </w:rPr>
      </w:pPr>
    </w:p>
    <w:p w14:paraId="0F4D2549" w14:textId="286FBE2E" w:rsidR="00A740E1" w:rsidRPr="00A740E1" w:rsidRDefault="00A740E1" w:rsidP="00A740E1">
      <w:pPr>
        <w:spacing w:line="276" w:lineRule="auto"/>
        <w:rPr>
          <w:rFonts w:ascii="Calibri" w:hAnsi="Calibri"/>
        </w:rPr>
      </w:pPr>
      <w:r w:rsidRPr="00A740E1">
        <w:rPr>
          <w:rFonts w:ascii="Calibri" w:hAnsi="Calibri"/>
        </w:rPr>
        <w:t xml:space="preserve">Maybe there's a temptation that you keep stumbling over and you keep fighting temptation. Then you </w:t>
      </w:r>
      <w:r w:rsidR="009A3685">
        <w:rPr>
          <w:rFonts w:ascii="Calibri" w:hAnsi="Calibri"/>
        </w:rPr>
        <w:t>have</w:t>
      </w:r>
      <w:r w:rsidRPr="00A740E1">
        <w:rPr>
          <w:rFonts w:ascii="Calibri" w:hAnsi="Calibri"/>
        </w:rPr>
        <w:t xml:space="preserve"> somebody alongside of you that is helping you say no to temptation and yes to the promises and blessings of God. It's an awesome thing.</w:t>
      </w:r>
    </w:p>
    <w:p w14:paraId="1D9C22EF" w14:textId="77777777" w:rsidR="00A740E1" w:rsidRPr="00A740E1" w:rsidRDefault="00A740E1" w:rsidP="00A740E1">
      <w:pPr>
        <w:spacing w:line="276" w:lineRule="auto"/>
        <w:rPr>
          <w:rFonts w:ascii="Calibri" w:hAnsi="Calibri"/>
        </w:rPr>
      </w:pPr>
    </w:p>
    <w:p w14:paraId="09F4F442" w14:textId="77777777" w:rsidR="00A740E1" w:rsidRPr="00A740E1" w:rsidRDefault="00A740E1" w:rsidP="00A740E1">
      <w:pPr>
        <w:spacing w:line="276" w:lineRule="auto"/>
        <w:rPr>
          <w:rFonts w:ascii="Calibri" w:hAnsi="Calibri"/>
        </w:rPr>
      </w:pPr>
      <w:r w:rsidRPr="00A740E1">
        <w:rPr>
          <w:rFonts w:ascii="Calibri" w:hAnsi="Calibri"/>
        </w:rPr>
        <w:lastRenderedPageBreak/>
        <w:t>Perseverance. Effectiveness. We need relationships.</w:t>
      </w:r>
    </w:p>
    <w:p w14:paraId="154B3BC1" w14:textId="77777777" w:rsidR="00A740E1" w:rsidRPr="00A740E1" w:rsidRDefault="00A740E1" w:rsidP="00A740E1">
      <w:pPr>
        <w:spacing w:line="276" w:lineRule="auto"/>
        <w:rPr>
          <w:rFonts w:ascii="Calibri" w:hAnsi="Calibri"/>
        </w:rPr>
      </w:pPr>
    </w:p>
    <w:p w14:paraId="0240224D" w14:textId="77777777" w:rsidR="00A740E1" w:rsidRPr="00A740E1" w:rsidRDefault="00A740E1" w:rsidP="00A740E1">
      <w:pPr>
        <w:spacing w:line="276" w:lineRule="auto"/>
        <w:rPr>
          <w:rFonts w:ascii="Calibri" w:hAnsi="Calibri"/>
        </w:rPr>
      </w:pPr>
      <w:r w:rsidRPr="00A740E1">
        <w:rPr>
          <w:rFonts w:ascii="Calibri" w:hAnsi="Calibri"/>
        </w:rPr>
        <w:t>“If someone is caught in any wrongdoing, you who are spiritual should restore such a person with a gentle spirit, watching out for yourselves so you won’t be tempted also” (Galatians 6:1).</w:t>
      </w:r>
    </w:p>
    <w:p w14:paraId="71708683" w14:textId="77777777" w:rsidR="00A740E1" w:rsidRPr="00A740E1" w:rsidRDefault="00A740E1" w:rsidP="00A740E1">
      <w:pPr>
        <w:spacing w:line="276" w:lineRule="auto"/>
        <w:rPr>
          <w:rFonts w:ascii="Calibri" w:hAnsi="Calibri"/>
        </w:rPr>
      </w:pPr>
    </w:p>
    <w:p w14:paraId="04E545AF" w14:textId="207A49F9" w:rsidR="00A740E1" w:rsidRPr="00A740E1" w:rsidRDefault="00A740E1" w:rsidP="00A740E1">
      <w:pPr>
        <w:spacing w:line="276" w:lineRule="auto"/>
        <w:rPr>
          <w:rFonts w:ascii="Calibri" w:hAnsi="Calibri"/>
        </w:rPr>
      </w:pPr>
      <w:r w:rsidRPr="00A740E1">
        <w:rPr>
          <w:rFonts w:ascii="Calibri" w:hAnsi="Calibri"/>
        </w:rPr>
        <w:t xml:space="preserve">We should be helping people up. We should be moving around, giving people a hand, lifting people up. </w:t>
      </w:r>
      <w:r w:rsidR="009A3685">
        <w:rPr>
          <w:rFonts w:ascii="Calibri" w:hAnsi="Calibri"/>
        </w:rPr>
        <w:t>A</w:t>
      </w:r>
      <w:r w:rsidRPr="00A740E1">
        <w:rPr>
          <w:rFonts w:ascii="Calibri" w:hAnsi="Calibri"/>
        </w:rPr>
        <w:t xml:space="preserve"> big part of the vision of Edge Church is elevating people, lifting people up, helping people out of the pit, and helping them stand on the promises of God. We need it. </w:t>
      </w:r>
    </w:p>
    <w:p w14:paraId="6AAEF8F4" w14:textId="77777777" w:rsidR="00A740E1" w:rsidRPr="00A740E1" w:rsidRDefault="00A740E1" w:rsidP="00A740E1">
      <w:pPr>
        <w:spacing w:line="276" w:lineRule="auto"/>
        <w:rPr>
          <w:rFonts w:ascii="Calibri" w:hAnsi="Calibri"/>
        </w:rPr>
      </w:pPr>
    </w:p>
    <w:p w14:paraId="55919330" w14:textId="7CE56475" w:rsidR="00A740E1" w:rsidRPr="00A740E1" w:rsidRDefault="00A740E1" w:rsidP="00A740E1">
      <w:pPr>
        <w:spacing w:line="276" w:lineRule="auto"/>
        <w:rPr>
          <w:rFonts w:ascii="Calibri" w:hAnsi="Calibri"/>
        </w:rPr>
      </w:pPr>
      <w:r w:rsidRPr="00A740E1">
        <w:rPr>
          <w:rFonts w:ascii="Calibri" w:hAnsi="Calibri"/>
        </w:rPr>
        <w:t>If you look at the book of Exodus, Moses is leading 2 million people, the nation of Israel</w:t>
      </w:r>
      <w:r w:rsidR="005D28DF">
        <w:rPr>
          <w:rFonts w:ascii="Calibri" w:hAnsi="Calibri"/>
        </w:rPr>
        <w:t>. H</w:t>
      </w:r>
      <w:r w:rsidRPr="00A740E1">
        <w:rPr>
          <w:rFonts w:ascii="Calibri" w:hAnsi="Calibri"/>
        </w:rPr>
        <w:t>e’s about to lose his mind because he's got all these crazy people. They're whining and complaining</w:t>
      </w:r>
      <w:r w:rsidR="005D28DF">
        <w:rPr>
          <w:rFonts w:ascii="Calibri" w:hAnsi="Calibri"/>
        </w:rPr>
        <w:t>. T</w:t>
      </w:r>
      <w:r w:rsidRPr="00A740E1">
        <w:rPr>
          <w:rFonts w:ascii="Calibri" w:hAnsi="Calibri"/>
        </w:rPr>
        <w:t xml:space="preserve">hey have all these needs. </w:t>
      </w:r>
    </w:p>
    <w:p w14:paraId="4CC87D84" w14:textId="77777777" w:rsidR="00A740E1" w:rsidRPr="00A740E1" w:rsidRDefault="00A740E1" w:rsidP="00A740E1">
      <w:pPr>
        <w:spacing w:line="276" w:lineRule="auto"/>
        <w:rPr>
          <w:rFonts w:ascii="Calibri" w:hAnsi="Calibri"/>
        </w:rPr>
      </w:pPr>
    </w:p>
    <w:p w14:paraId="42840C11" w14:textId="58B23AAF" w:rsidR="00A740E1" w:rsidRPr="00A740E1" w:rsidRDefault="00A740E1" w:rsidP="00A740E1">
      <w:pPr>
        <w:spacing w:line="276" w:lineRule="auto"/>
        <w:rPr>
          <w:rFonts w:ascii="Calibri" w:hAnsi="Calibri"/>
        </w:rPr>
      </w:pPr>
      <w:r w:rsidRPr="00A740E1">
        <w:rPr>
          <w:rFonts w:ascii="Calibri" w:hAnsi="Calibri"/>
        </w:rPr>
        <w:t xml:space="preserve">He </w:t>
      </w:r>
      <w:r w:rsidR="009A3685">
        <w:rPr>
          <w:rFonts w:ascii="Calibri" w:hAnsi="Calibri"/>
        </w:rPr>
        <w:t>says</w:t>
      </w:r>
      <w:r w:rsidRPr="00A740E1">
        <w:rPr>
          <w:rFonts w:ascii="Calibri" w:hAnsi="Calibri"/>
        </w:rPr>
        <w:t xml:space="preserve"> to his father-in-law</w:t>
      </w:r>
      <w:r w:rsidR="009A3685">
        <w:rPr>
          <w:rFonts w:ascii="Calibri" w:hAnsi="Calibri"/>
        </w:rPr>
        <w:t xml:space="preserve">, </w:t>
      </w:r>
      <w:r w:rsidRPr="00A740E1">
        <w:rPr>
          <w:rFonts w:ascii="Calibri" w:hAnsi="Calibri"/>
        </w:rPr>
        <w:t xml:space="preserve">“I don't know what to do.” He says, “You need to put some leaders in place.” After talking to his father-in-law, he appoints 70 different leaders in the nation of Israel. He needed people to help him. </w:t>
      </w:r>
    </w:p>
    <w:p w14:paraId="5ECFBD38" w14:textId="77777777" w:rsidR="00A740E1" w:rsidRPr="00A740E1" w:rsidRDefault="00A740E1" w:rsidP="00A740E1">
      <w:pPr>
        <w:spacing w:line="276" w:lineRule="auto"/>
        <w:rPr>
          <w:rFonts w:ascii="Calibri" w:hAnsi="Calibri"/>
        </w:rPr>
      </w:pPr>
    </w:p>
    <w:p w14:paraId="629AED66" w14:textId="77777777" w:rsidR="00A740E1" w:rsidRPr="00A740E1" w:rsidRDefault="00A740E1" w:rsidP="00A740E1">
      <w:pPr>
        <w:spacing w:line="276" w:lineRule="auto"/>
        <w:rPr>
          <w:rFonts w:ascii="Calibri" w:hAnsi="Calibri"/>
        </w:rPr>
      </w:pPr>
      <w:r w:rsidRPr="00A740E1">
        <w:rPr>
          <w:rFonts w:ascii="Calibri" w:hAnsi="Calibri"/>
        </w:rPr>
        <w:t xml:space="preserve">We all need some help. We all need help to lift each other up. </w:t>
      </w:r>
    </w:p>
    <w:p w14:paraId="6C925D02" w14:textId="77777777" w:rsidR="00A740E1" w:rsidRPr="00A740E1" w:rsidRDefault="00A740E1" w:rsidP="00A740E1">
      <w:pPr>
        <w:spacing w:line="276" w:lineRule="auto"/>
        <w:rPr>
          <w:rFonts w:ascii="Calibri" w:hAnsi="Calibri"/>
        </w:rPr>
      </w:pPr>
    </w:p>
    <w:p w14:paraId="460718B3" w14:textId="77777777" w:rsidR="00A740E1" w:rsidRPr="005D28DF" w:rsidRDefault="00A740E1" w:rsidP="00A740E1">
      <w:pPr>
        <w:spacing w:line="276" w:lineRule="auto"/>
        <w:rPr>
          <w:rFonts w:ascii="Calibri" w:hAnsi="Calibri"/>
          <w:b/>
          <w:bCs/>
          <w:i/>
          <w:iCs/>
        </w:rPr>
      </w:pPr>
      <w:r w:rsidRPr="005D28DF">
        <w:rPr>
          <w:rFonts w:ascii="Calibri" w:hAnsi="Calibri"/>
          <w:b/>
          <w:bCs/>
          <w:i/>
          <w:iCs/>
        </w:rPr>
        <w:t>C. Comfort Each Other</w:t>
      </w:r>
    </w:p>
    <w:p w14:paraId="194B785A" w14:textId="77777777" w:rsidR="00A740E1" w:rsidRPr="00A740E1" w:rsidRDefault="00A740E1" w:rsidP="00A740E1">
      <w:pPr>
        <w:spacing w:line="276" w:lineRule="auto"/>
        <w:rPr>
          <w:rFonts w:ascii="Calibri" w:hAnsi="Calibri"/>
        </w:rPr>
      </w:pPr>
    </w:p>
    <w:p w14:paraId="7F54C8B1" w14:textId="77777777" w:rsidR="00A740E1" w:rsidRPr="00A740E1" w:rsidRDefault="00A740E1" w:rsidP="00A740E1">
      <w:pPr>
        <w:spacing w:line="276" w:lineRule="auto"/>
        <w:rPr>
          <w:rFonts w:ascii="Calibri" w:hAnsi="Calibri"/>
        </w:rPr>
      </w:pPr>
      <w:r w:rsidRPr="00A740E1">
        <w:rPr>
          <w:rFonts w:ascii="Calibri" w:hAnsi="Calibri"/>
        </w:rPr>
        <w:t>“Also, if two lie down together, they can keep warm; but how can one person alone keep warm?” (Ecclesiastes 4:11).</w:t>
      </w:r>
    </w:p>
    <w:p w14:paraId="72A430C0" w14:textId="77777777" w:rsidR="00A740E1" w:rsidRPr="00A740E1" w:rsidRDefault="00A740E1" w:rsidP="00A740E1">
      <w:pPr>
        <w:spacing w:line="276" w:lineRule="auto"/>
        <w:rPr>
          <w:rFonts w:ascii="Calibri" w:hAnsi="Calibri"/>
        </w:rPr>
      </w:pPr>
    </w:p>
    <w:p w14:paraId="1FEF18BC" w14:textId="0F341E78" w:rsidR="00A740E1" w:rsidRPr="00A740E1" w:rsidRDefault="005D28DF" w:rsidP="00A740E1">
      <w:pPr>
        <w:spacing w:line="276" w:lineRule="auto"/>
        <w:rPr>
          <w:rFonts w:ascii="Calibri" w:hAnsi="Calibri"/>
        </w:rPr>
      </w:pPr>
      <w:r>
        <w:rPr>
          <w:rFonts w:ascii="Calibri" w:hAnsi="Calibri"/>
        </w:rPr>
        <w:t>It’s</w:t>
      </w:r>
      <w:r w:rsidR="00A740E1" w:rsidRPr="00A740E1">
        <w:rPr>
          <w:rFonts w:ascii="Calibri" w:hAnsi="Calibri"/>
        </w:rPr>
        <w:t xml:space="preserve"> this idea of people falling down and you're helping them up. </w:t>
      </w:r>
      <w:r>
        <w:rPr>
          <w:rFonts w:ascii="Calibri" w:hAnsi="Calibri"/>
        </w:rPr>
        <w:t>P</w:t>
      </w:r>
      <w:r w:rsidR="00A740E1" w:rsidRPr="00A740E1">
        <w:rPr>
          <w:rFonts w:ascii="Calibri" w:hAnsi="Calibri"/>
        </w:rPr>
        <w:t>eople are struggling to stay warm. As people would travel in the ancient world, they would travel in packs for security and safety, but also for warmth because it was cold at night. This sounds kind of weird to us. If you're a germaphobe, you're going to think this is really weird. People would huddle together</w:t>
      </w:r>
      <w:r>
        <w:rPr>
          <w:rFonts w:ascii="Calibri" w:hAnsi="Calibri"/>
        </w:rPr>
        <w:t xml:space="preserve"> –</w:t>
      </w:r>
      <w:r w:rsidR="00A740E1" w:rsidRPr="00A740E1">
        <w:rPr>
          <w:rFonts w:ascii="Calibri" w:hAnsi="Calibri"/>
        </w:rPr>
        <w:t xml:space="preserve"> not in a sexual way, but just in a we're-just-trying-to-live-and-stay-warm way. When people would sleep, they would huddle together. If you huddled with other people, you didn't have to carry as many blankets. </w:t>
      </w:r>
      <w:r w:rsidR="00E27448">
        <w:rPr>
          <w:rFonts w:ascii="Calibri" w:hAnsi="Calibri"/>
        </w:rPr>
        <w:t>I</w:t>
      </w:r>
      <w:r w:rsidR="00A740E1" w:rsidRPr="00A740E1">
        <w:rPr>
          <w:rFonts w:ascii="Calibri" w:hAnsi="Calibri"/>
        </w:rPr>
        <w:t>f you traveled alone, you had to carry more.</w:t>
      </w:r>
    </w:p>
    <w:p w14:paraId="329495D3" w14:textId="77777777" w:rsidR="00A740E1" w:rsidRPr="00A740E1" w:rsidRDefault="00A740E1" w:rsidP="00A740E1">
      <w:pPr>
        <w:spacing w:line="276" w:lineRule="auto"/>
        <w:rPr>
          <w:rFonts w:ascii="Calibri" w:hAnsi="Calibri"/>
        </w:rPr>
      </w:pPr>
    </w:p>
    <w:p w14:paraId="09449BF8" w14:textId="77777777" w:rsidR="00A740E1" w:rsidRPr="00A740E1" w:rsidRDefault="00A740E1" w:rsidP="00A740E1">
      <w:pPr>
        <w:spacing w:line="276" w:lineRule="auto"/>
        <w:rPr>
          <w:rFonts w:ascii="Calibri" w:hAnsi="Calibri"/>
        </w:rPr>
      </w:pPr>
      <w:r w:rsidRPr="00A740E1">
        <w:rPr>
          <w:rFonts w:ascii="Calibri" w:hAnsi="Calibri"/>
        </w:rPr>
        <w:t>I think the same is true in our own lives. When we're alone, we have a bigger burden to carry. When we're along with others, it lightens the load. If makes us more able to do what we need to do.</w:t>
      </w:r>
    </w:p>
    <w:p w14:paraId="2820242E" w14:textId="77777777" w:rsidR="00A740E1" w:rsidRPr="00A740E1" w:rsidRDefault="00A740E1" w:rsidP="00A740E1">
      <w:pPr>
        <w:spacing w:line="276" w:lineRule="auto"/>
        <w:rPr>
          <w:rFonts w:ascii="Calibri" w:hAnsi="Calibri"/>
        </w:rPr>
      </w:pPr>
    </w:p>
    <w:p w14:paraId="7418BD31" w14:textId="50E6B336" w:rsidR="00A740E1" w:rsidRPr="00A740E1" w:rsidRDefault="00A740E1" w:rsidP="00A740E1">
      <w:pPr>
        <w:spacing w:line="276" w:lineRule="auto"/>
        <w:rPr>
          <w:rFonts w:ascii="Calibri" w:hAnsi="Calibri"/>
        </w:rPr>
      </w:pPr>
      <w:r w:rsidRPr="00A740E1">
        <w:rPr>
          <w:rFonts w:ascii="Calibri" w:hAnsi="Calibri"/>
        </w:rPr>
        <w:lastRenderedPageBreak/>
        <w:t>Comforting each other, comforting ourselves with people that we’re huddling with. Who's your huddle? Who</w:t>
      </w:r>
      <w:r w:rsidR="005D28DF">
        <w:rPr>
          <w:rFonts w:ascii="Calibri" w:hAnsi="Calibri"/>
        </w:rPr>
        <w:t xml:space="preserve"> are</w:t>
      </w:r>
      <w:r w:rsidRPr="00A740E1">
        <w:rPr>
          <w:rFonts w:ascii="Calibri" w:hAnsi="Calibri"/>
        </w:rPr>
        <w:t xml:space="preserve"> the people that you huddle with? Who</w:t>
      </w:r>
      <w:r w:rsidR="005D28DF">
        <w:rPr>
          <w:rFonts w:ascii="Calibri" w:hAnsi="Calibri"/>
        </w:rPr>
        <w:t xml:space="preserve"> are</w:t>
      </w:r>
      <w:r w:rsidRPr="00A740E1">
        <w:rPr>
          <w:rFonts w:ascii="Calibri" w:hAnsi="Calibri"/>
        </w:rPr>
        <w:t xml:space="preserve"> the people that you talk to? Wh</w:t>
      </w:r>
      <w:r w:rsidR="005D28DF">
        <w:rPr>
          <w:rFonts w:ascii="Calibri" w:hAnsi="Calibri"/>
        </w:rPr>
        <w:t>o are</w:t>
      </w:r>
      <w:r w:rsidRPr="00A740E1">
        <w:rPr>
          <w:rFonts w:ascii="Calibri" w:hAnsi="Calibri"/>
        </w:rPr>
        <w:t xml:space="preserve"> the people you confide in? Who</w:t>
      </w:r>
      <w:r w:rsidR="005D28DF">
        <w:rPr>
          <w:rFonts w:ascii="Calibri" w:hAnsi="Calibri"/>
        </w:rPr>
        <w:t xml:space="preserve"> are</w:t>
      </w:r>
      <w:r w:rsidRPr="00A740E1">
        <w:rPr>
          <w:rFonts w:ascii="Calibri" w:hAnsi="Calibri"/>
        </w:rPr>
        <w:t xml:space="preserve"> the people that challenge you? </w:t>
      </w:r>
    </w:p>
    <w:p w14:paraId="741F01C0" w14:textId="77777777" w:rsidR="00A740E1" w:rsidRPr="00A740E1" w:rsidRDefault="00A740E1" w:rsidP="00A740E1">
      <w:pPr>
        <w:spacing w:line="276" w:lineRule="auto"/>
        <w:rPr>
          <w:rFonts w:ascii="Calibri" w:hAnsi="Calibri"/>
        </w:rPr>
      </w:pPr>
    </w:p>
    <w:p w14:paraId="649313D1" w14:textId="430D3E7B" w:rsidR="00A740E1" w:rsidRPr="00A740E1" w:rsidRDefault="00A740E1" w:rsidP="00A740E1">
      <w:pPr>
        <w:spacing w:line="276" w:lineRule="auto"/>
        <w:rPr>
          <w:rFonts w:ascii="Calibri" w:hAnsi="Calibri"/>
        </w:rPr>
      </w:pPr>
      <w:r w:rsidRPr="00A740E1">
        <w:rPr>
          <w:rFonts w:ascii="Calibri" w:hAnsi="Calibri"/>
        </w:rPr>
        <w:t>I'm so thankful for my good friend, Thomas Thompson, who was a high school football teammate of mine. We went to college together. We went to seminary at the same time together. He’s been a lifelong friend of mine. We have encouraged each other over all these years. It's been a long time. He lives about an hour from here. We get together</w:t>
      </w:r>
      <w:r w:rsidR="004B68B0">
        <w:rPr>
          <w:rFonts w:ascii="Calibri" w:hAnsi="Calibri"/>
        </w:rPr>
        <w:t xml:space="preserve">, </w:t>
      </w:r>
      <w:r w:rsidRPr="00A740E1">
        <w:rPr>
          <w:rFonts w:ascii="Calibri" w:hAnsi="Calibri"/>
        </w:rPr>
        <w:t>encourage each other</w:t>
      </w:r>
      <w:r w:rsidR="004B68B0">
        <w:rPr>
          <w:rFonts w:ascii="Calibri" w:hAnsi="Calibri"/>
        </w:rPr>
        <w:t>,</w:t>
      </w:r>
      <w:r w:rsidRPr="00A740E1">
        <w:rPr>
          <w:rFonts w:ascii="Calibri" w:hAnsi="Calibri"/>
        </w:rPr>
        <w:t xml:space="preserve"> and bless each other. When he has a crisis, he calls me. When I </w:t>
      </w:r>
      <w:r w:rsidR="005D28DF">
        <w:rPr>
          <w:rFonts w:ascii="Calibri" w:hAnsi="Calibri"/>
        </w:rPr>
        <w:t>have</w:t>
      </w:r>
      <w:r w:rsidRPr="00A740E1">
        <w:rPr>
          <w:rFonts w:ascii="Calibri" w:hAnsi="Calibri"/>
        </w:rPr>
        <w:t xml:space="preserve"> a problem, I call him. We keep each other warm. We help each other out. We've been doing that for all these years. It's an awesome thing. </w:t>
      </w:r>
    </w:p>
    <w:p w14:paraId="796C1682" w14:textId="77777777" w:rsidR="00A740E1" w:rsidRPr="00A740E1" w:rsidRDefault="00A740E1" w:rsidP="00A740E1">
      <w:pPr>
        <w:spacing w:line="276" w:lineRule="auto"/>
        <w:rPr>
          <w:rFonts w:ascii="Calibri" w:hAnsi="Calibri"/>
        </w:rPr>
      </w:pPr>
    </w:p>
    <w:p w14:paraId="42A87469" w14:textId="1CF174EF" w:rsidR="00A740E1" w:rsidRPr="00A740E1" w:rsidRDefault="00A740E1" w:rsidP="00A740E1">
      <w:pPr>
        <w:spacing w:line="276" w:lineRule="auto"/>
        <w:rPr>
          <w:rFonts w:ascii="Calibri" w:hAnsi="Calibri"/>
        </w:rPr>
      </w:pPr>
      <w:r w:rsidRPr="00A740E1">
        <w:rPr>
          <w:rFonts w:ascii="Calibri" w:hAnsi="Calibri"/>
        </w:rPr>
        <w:t xml:space="preserve">It's rare to have friendships like that. We </w:t>
      </w:r>
      <w:r w:rsidR="005D28DF">
        <w:rPr>
          <w:rFonts w:ascii="Calibri" w:hAnsi="Calibri"/>
        </w:rPr>
        <w:t>have</w:t>
      </w:r>
      <w:r w:rsidRPr="00A740E1">
        <w:rPr>
          <w:rFonts w:ascii="Calibri" w:hAnsi="Calibri"/>
        </w:rPr>
        <w:t xml:space="preserve"> to work at it. Sometimes it's easy to hear </w:t>
      </w:r>
      <w:r w:rsidR="005D28DF">
        <w:rPr>
          <w:rFonts w:ascii="Calibri" w:hAnsi="Calibri"/>
        </w:rPr>
        <w:t>S</w:t>
      </w:r>
      <w:r w:rsidRPr="00A740E1">
        <w:rPr>
          <w:rFonts w:ascii="Calibri" w:hAnsi="Calibri"/>
        </w:rPr>
        <w:t xml:space="preserve">cripture like this and to think, “Dang. I wish that I had more people like that. What do I do?” We </w:t>
      </w:r>
      <w:r w:rsidR="005D28DF">
        <w:rPr>
          <w:rFonts w:ascii="Calibri" w:hAnsi="Calibri"/>
        </w:rPr>
        <w:t xml:space="preserve">have </w:t>
      </w:r>
      <w:r w:rsidRPr="00A740E1">
        <w:rPr>
          <w:rFonts w:ascii="Calibri" w:hAnsi="Calibri"/>
        </w:rPr>
        <w:t>to start investing in relationships</w:t>
      </w:r>
      <w:r w:rsidR="004B68B0">
        <w:rPr>
          <w:rFonts w:ascii="Calibri" w:hAnsi="Calibri"/>
        </w:rPr>
        <w:t>, s</w:t>
      </w:r>
      <w:r w:rsidRPr="00A740E1">
        <w:rPr>
          <w:rFonts w:ascii="Calibri" w:hAnsi="Calibri"/>
        </w:rPr>
        <w:t>tart blessing people</w:t>
      </w:r>
      <w:r w:rsidR="004B68B0">
        <w:rPr>
          <w:rFonts w:ascii="Calibri" w:hAnsi="Calibri"/>
        </w:rPr>
        <w:t>, s</w:t>
      </w:r>
      <w:r w:rsidRPr="00A740E1">
        <w:rPr>
          <w:rFonts w:ascii="Calibri" w:hAnsi="Calibri"/>
        </w:rPr>
        <w:t xml:space="preserve">tart serving people. </w:t>
      </w:r>
    </w:p>
    <w:p w14:paraId="5386AB4C" w14:textId="77777777" w:rsidR="00A740E1" w:rsidRPr="00A740E1" w:rsidRDefault="00A740E1" w:rsidP="00A740E1">
      <w:pPr>
        <w:spacing w:line="276" w:lineRule="auto"/>
        <w:rPr>
          <w:rFonts w:ascii="Calibri" w:hAnsi="Calibri"/>
        </w:rPr>
      </w:pPr>
    </w:p>
    <w:p w14:paraId="70666390" w14:textId="329BB03F" w:rsidR="00A740E1" w:rsidRPr="00A740E1" w:rsidRDefault="00A740E1" w:rsidP="00A740E1">
      <w:pPr>
        <w:spacing w:line="276" w:lineRule="auto"/>
        <w:rPr>
          <w:rFonts w:ascii="Calibri" w:hAnsi="Calibri"/>
        </w:rPr>
      </w:pPr>
      <w:r w:rsidRPr="00A740E1">
        <w:rPr>
          <w:rFonts w:ascii="Calibri" w:hAnsi="Calibri"/>
        </w:rPr>
        <w:t xml:space="preserve">When you start serving people, you will have relationships. It may be relationships with people that are unexpected. </w:t>
      </w:r>
      <w:r w:rsidR="005D28DF">
        <w:rPr>
          <w:rFonts w:ascii="Calibri" w:hAnsi="Calibri"/>
        </w:rPr>
        <w:t>Some</w:t>
      </w:r>
      <w:r w:rsidRPr="00A740E1">
        <w:rPr>
          <w:rFonts w:ascii="Calibri" w:hAnsi="Calibri"/>
        </w:rPr>
        <w:t xml:space="preserve"> of the people that turned out to be some of your closest friends were people that originally you would have thought, “I don't think I would ever be friends with them.” Anybody like that? I </w:t>
      </w:r>
      <w:r w:rsidR="005D28DF">
        <w:rPr>
          <w:rFonts w:ascii="Calibri" w:hAnsi="Calibri"/>
        </w:rPr>
        <w:t>have</w:t>
      </w:r>
      <w:r w:rsidRPr="00A740E1">
        <w:rPr>
          <w:rFonts w:ascii="Calibri" w:hAnsi="Calibri"/>
        </w:rPr>
        <w:t xml:space="preserve"> some friends like that. You me</w:t>
      </w:r>
      <w:r w:rsidR="005D28DF">
        <w:rPr>
          <w:rFonts w:ascii="Calibri" w:hAnsi="Calibri"/>
        </w:rPr>
        <w:t>e</w:t>
      </w:r>
      <w:r w:rsidRPr="00A740E1">
        <w:rPr>
          <w:rFonts w:ascii="Calibri" w:hAnsi="Calibri"/>
        </w:rPr>
        <w:t xml:space="preserve">t them and you're like, “I don't know.” Then you get to know them and you’re like, “They're really amazing people. Wow.” </w:t>
      </w:r>
    </w:p>
    <w:p w14:paraId="23068D2A" w14:textId="77777777" w:rsidR="00A740E1" w:rsidRPr="00A740E1" w:rsidRDefault="00A740E1" w:rsidP="00A740E1">
      <w:pPr>
        <w:spacing w:line="276" w:lineRule="auto"/>
        <w:rPr>
          <w:rFonts w:ascii="Calibri" w:hAnsi="Calibri"/>
        </w:rPr>
      </w:pPr>
    </w:p>
    <w:p w14:paraId="4D6255DB" w14:textId="5AC1E761" w:rsidR="00A740E1" w:rsidRPr="00A740E1" w:rsidRDefault="00A740E1" w:rsidP="00A740E1">
      <w:pPr>
        <w:spacing w:line="276" w:lineRule="auto"/>
        <w:rPr>
          <w:rFonts w:ascii="Calibri" w:hAnsi="Calibri"/>
        </w:rPr>
      </w:pPr>
      <w:r w:rsidRPr="00A740E1">
        <w:rPr>
          <w:rFonts w:ascii="Calibri" w:hAnsi="Calibri"/>
        </w:rPr>
        <w:t>Keep people warm. Let's be the kind of people that are helping people up. Let's do it. Comfort each other</w:t>
      </w:r>
      <w:r w:rsidR="005F759B">
        <w:rPr>
          <w:rFonts w:ascii="Calibri" w:hAnsi="Calibri"/>
        </w:rPr>
        <w:t>.</w:t>
      </w:r>
    </w:p>
    <w:p w14:paraId="508484FB" w14:textId="77777777" w:rsidR="00A740E1" w:rsidRPr="00A740E1" w:rsidRDefault="00A740E1" w:rsidP="00A740E1">
      <w:pPr>
        <w:spacing w:line="276" w:lineRule="auto"/>
        <w:rPr>
          <w:rFonts w:ascii="Calibri" w:hAnsi="Calibri"/>
        </w:rPr>
      </w:pPr>
    </w:p>
    <w:p w14:paraId="06EE6389" w14:textId="4CD091AD" w:rsidR="00A740E1" w:rsidRPr="00A740E1" w:rsidRDefault="00A740E1" w:rsidP="00A740E1">
      <w:pPr>
        <w:spacing w:line="276" w:lineRule="auto"/>
        <w:rPr>
          <w:rFonts w:ascii="Calibri" w:hAnsi="Calibri"/>
        </w:rPr>
      </w:pPr>
      <w:r w:rsidRPr="00A740E1">
        <w:rPr>
          <w:rFonts w:ascii="Calibri" w:hAnsi="Calibri"/>
        </w:rPr>
        <w:t>1 Corinthians 15:33 challenges us</w:t>
      </w:r>
      <w:r w:rsidR="005F759B">
        <w:rPr>
          <w:rFonts w:ascii="Calibri" w:hAnsi="Calibri"/>
        </w:rPr>
        <w:t xml:space="preserve">: </w:t>
      </w:r>
      <w:r w:rsidRPr="00A740E1">
        <w:rPr>
          <w:rFonts w:ascii="Calibri" w:hAnsi="Calibri"/>
        </w:rPr>
        <w:t>“Do not be misled: ‘bad company corrupts good character</w:t>
      </w:r>
      <w:r w:rsidR="005F759B">
        <w:rPr>
          <w:rFonts w:ascii="Calibri" w:hAnsi="Calibri"/>
        </w:rPr>
        <w:t>.’”</w:t>
      </w:r>
    </w:p>
    <w:p w14:paraId="026D23CA" w14:textId="77777777" w:rsidR="00A740E1" w:rsidRPr="00A740E1" w:rsidRDefault="00A740E1" w:rsidP="00A740E1">
      <w:pPr>
        <w:spacing w:line="276" w:lineRule="auto"/>
        <w:rPr>
          <w:rFonts w:ascii="Calibri" w:hAnsi="Calibri"/>
        </w:rPr>
      </w:pPr>
    </w:p>
    <w:p w14:paraId="3002A585" w14:textId="5196692D" w:rsidR="00A740E1" w:rsidRPr="00A740E1" w:rsidRDefault="00A740E1" w:rsidP="00A740E1">
      <w:pPr>
        <w:spacing w:line="276" w:lineRule="auto"/>
        <w:rPr>
          <w:rFonts w:ascii="Calibri" w:hAnsi="Calibri"/>
        </w:rPr>
      </w:pPr>
      <w:r w:rsidRPr="00A740E1">
        <w:rPr>
          <w:rFonts w:ascii="Calibri" w:hAnsi="Calibri"/>
        </w:rPr>
        <w:t xml:space="preserve">We ought to be careful to not get in the huddle with the wrong people. Because if we get with the wrong people, they will be encouraging us to fall into that pit. We don't want to do that. We </w:t>
      </w:r>
      <w:r w:rsidR="005F759B">
        <w:rPr>
          <w:rFonts w:ascii="Calibri" w:hAnsi="Calibri"/>
        </w:rPr>
        <w:t>have</w:t>
      </w:r>
      <w:r w:rsidRPr="00A740E1">
        <w:rPr>
          <w:rFonts w:ascii="Calibri" w:hAnsi="Calibri"/>
        </w:rPr>
        <w:t xml:space="preserve"> to be with the right folks. </w:t>
      </w:r>
    </w:p>
    <w:p w14:paraId="7094AE71" w14:textId="77777777" w:rsidR="00A740E1" w:rsidRPr="00A740E1" w:rsidRDefault="00A740E1" w:rsidP="00A740E1">
      <w:pPr>
        <w:spacing w:line="276" w:lineRule="auto"/>
        <w:rPr>
          <w:rFonts w:ascii="Calibri" w:hAnsi="Calibri"/>
        </w:rPr>
      </w:pPr>
    </w:p>
    <w:p w14:paraId="12F50EB4" w14:textId="77777777" w:rsidR="00A740E1" w:rsidRPr="00A740E1" w:rsidRDefault="00A740E1" w:rsidP="00A740E1">
      <w:pPr>
        <w:spacing w:line="276" w:lineRule="auto"/>
        <w:rPr>
          <w:rFonts w:ascii="Calibri" w:hAnsi="Calibri"/>
        </w:rPr>
      </w:pPr>
      <w:r w:rsidRPr="00A740E1">
        <w:rPr>
          <w:rFonts w:ascii="Calibri" w:hAnsi="Calibri"/>
        </w:rPr>
        <w:t>“Be angry and do not sin. Don’t let the sun go down on your anger” (Ephesians 4:26).</w:t>
      </w:r>
    </w:p>
    <w:p w14:paraId="5E41C75C" w14:textId="77777777" w:rsidR="00A740E1" w:rsidRPr="00A740E1" w:rsidRDefault="00A740E1" w:rsidP="00A740E1">
      <w:pPr>
        <w:spacing w:line="276" w:lineRule="auto"/>
        <w:rPr>
          <w:rFonts w:ascii="Calibri" w:hAnsi="Calibri"/>
        </w:rPr>
      </w:pPr>
    </w:p>
    <w:p w14:paraId="1C8A0890" w14:textId="761FA599" w:rsidR="00A740E1" w:rsidRPr="00A740E1" w:rsidRDefault="00A740E1" w:rsidP="00A740E1">
      <w:pPr>
        <w:spacing w:line="276" w:lineRule="auto"/>
        <w:rPr>
          <w:rFonts w:ascii="Calibri" w:hAnsi="Calibri"/>
        </w:rPr>
      </w:pPr>
      <w:r w:rsidRPr="00A740E1">
        <w:rPr>
          <w:rFonts w:ascii="Calibri" w:hAnsi="Calibri"/>
        </w:rPr>
        <w:t xml:space="preserve">How do we have healthy, dynamic relationships? When we get upset with people, we want to try and resolve them. If we resolve anger quickly, then it doesn't fester and grow and metastasize and advance. Hopefully we're able to work through some things and the relationship stays intact. </w:t>
      </w:r>
    </w:p>
    <w:p w14:paraId="7677449E" w14:textId="77777777" w:rsidR="00A740E1" w:rsidRPr="00A740E1" w:rsidRDefault="00A740E1" w:rsidP="00A740E1">
      <w:pPr>
        <w:spacing w:line="276" w:lineRule="auto"/>
        <w:rPr>
          <w:rFonts w:ascii="Calibri" w:hAnsi="Calibri"/>
        </w:rPr>
      </w:pPr>
    </w:p>
    <w:p w14:paraId="5890461A" w14:textId="1FAE6444" w:rsidR="00A740E1" w:rsidRPr="00A740E1" w:rsidRDefault="00A740E1" w:rsidP="00A740E1">
      <w:pPr>
        <w:spacing w:line="276" w:lineRule="auto"/>
        <w:rPr>
          <w:rFonts w:ascii="Calibri" w:hAnsi="Calibri"/>
        </w:rPr>
      </w:pPr>
      <w:r w:rsidRPr="00A740E1">
        <w:rPr>
          <w:rFonts w:ascii="Calibri" w:hAnsi="Calibri"/>
        </w:rPr>
        <w:t xml:space="preserve">Some of </w:t>
      </w:r>
      <w:r w:rsidR="004B68B0">
        <w:rPr>
          <w:rFonts w:ascii="Calibri" w:hAnsi="Calibri"/>
        </w:rPr>
        <w:t>you</w:t>
      </w:r>
      <w:r w:rsidRPr="00A740E1">
        <w:rPr>
          <w:rFonts w:ascii="Calibri" w:hAnsi="Calibri"/>
        </w:rPr>
        <w:t xml:space="preserve"> may be at odds with people that </w:t>
      </w:r>
      <w:r w:rsidR="004B68B0">
        <w:rPr>
          <w:rFonts w:ascii="Calibri" w:hAnsi="Calibri"/>
        </w:rPr>
        <w:t>you</w:t>
      </w:r>
      <w:r w:rsidRPr="00A740E1">
        <w:rPr>
          <w:rFonts w:ascii="Calibri" w:hAnsi="Calibri"/>
        </w:rPr>
        <w:t xml:space="preserve">'ve been friends with for a very long time. If you could just work past one thing, that relationship that you've invested so much in could be so fruitful and powerful. Settle wrath before the sun goes down. </w:t>
      </w:r>
    </w:p>
    <w:p w14:paraId="4CC67931" w14:textId="77777777" w:rsidR="00A740E1" w:rsidRPr="00A740E1" w:rsidRDefault="00A740E1" w:rsidP="00A740E1">
      <w:pPr>
        <w:spacing w:line="276" w:lineRule="auto"/>
        <w:rPr>
          <w:rFonts w:ascii="Calibri" w:hAnsi="Calibri"/>
        </w:rPr>
      </w:pPr>
    </w:p>
    <w:p w14:paraId="75243300" w14:textId="77777777" w:rsidR="00A740E1" w:rsidRPr="00C02FEB" w:rsidRDefault="00A740E1" w:rsidP="00A740E1">
      <w:pPr>
        <w:spacing w:line="276" w:lineRule="auto"/>
        <w:rPr>
          <w:rFonts w:ascii="Calibri" w:hAnsi="Calibri"/>
          <w:b/>
          <w:bCs/>
          <w:i/>
          <w:iCs/>
        </w:rPr>
      </w:pPr>
      <w:r w:rsidRPr="00C02FEB">
        <w:rPr>
          <w:rFonts w:ascii="Calibri" w:hAnsi="Calibri"/>
          <w:b/>
          <w:bCs/>
          <w:i/>
          <w:iCs/>
        </w:rPr>
        <w:t>D. Protection</w:t>
      </w:r>
    </w:p>
    <w:p w14:paraId="08C57DEA" w14:textId="77777777" w:rsidR="00A740E1" w:rsidRPr="00A740E1" w:rsidRDefault="00A740E1" w:rsidP="00A740E1">
      <w:pPr>
        <w:spacing w:line="276" w:lineRule="auto"/>
        <w:rPr>
          <w:rFonts w:ascii="Calibri" w:hAnsi="Calibri"/>
          <w:i/>
          <w:iCs/>
        </w:rPr>
      </w:pPr>
    </w:p>
    <w:p w14:paraId="1B7C37AD" w14:textId="77777777" w:rsidR="00A740E1" w:rsidRPr="00A740E1" w:rsidRDefault="00A740E1" w:rsidP="00A740E1">
      <w:pPr>
        <w:spacing w:line="276" w:lineRule="auto"/>
        <w:rPr>
          <w:rFonts w:ascii="Calibri" w:hAnsi="Calibri"/>
        </w:rPr>
      </w:pPr>
      <w:r w:rsidRPr="00A740E1">
        <w:rPr>
          <w:rFonts w:ascii="Calibri" w:hAnsi="Calibri"/>
        </w:rPr>
        <w:t>We’re stronger together.</w:t>
      </w:r>
    </w:p>
    <w:p w14:paraId="0770AE22" w14:textId="77777777" w:rsidR="00A740E1" w:rsidRPr="00A740E1" w:rsidRDefault="00A740E1" w:rsidP="00A740E1">
      <w:pPr>
        <w:spacing w:line="276" w:lineRule="auto"/>
        <w:rPr>
          <w:rFonts w:ascii="Calibri" w:hAnsi="Calibri"/>
        </w:rPr>
      </w:pPr>
    </w:p>
    <w:p w14:paraId="08D5105E" w14:textId="77777777" w:rsidR="00A740E1" w:rsidRPr="00A740E1" w:rsidRDefault="00A740E1" w:rsidP="00A740E1">
      <w:pPr>
        <w:spacing w:line="276" w:lineRule="auto"/>
        <w:rPr>
          <w:rFonts w:ascii="Calibri" w:hAnsi="Calibri"/>
        </w:rPr>
      </w:pPr>
      <w:r w:rsidRPr="00A740E1">
        <w:rPr>
          <w:rFonts w:ascii="Calibri" w:hAnsi="Calibri"/>
        </w:rPr>
        <w:t>“And if someone overpowers one person, two can resist him. A cord of three strands is not easily broken” (Ecclesiastes 4:12).</w:t>
      </w:r>
    </w:p>
    <w:p w14:paraId="70E19A98" w14:textId="77777777" w:rsidR="00A740E1" w:rsidRPr="00A740E1" w:rsidRDefault="00A740E1" w:rsidP="00A740E1">
      <w:pPr>
        <w:spacing w:line="276" w:lineRule="auto"/>
        <w:rPr>
          <w:rFonts w:ascii="Calibri" w:hAnsi="Calibri"/>
        </w:rPr>
      </w:pPr>
    </w:p>
    <w:p w14:paraId="19F4BF1E" w14:textId="2328C5A6" w:rsidR="00A740E1" w:rsidRPr="00A740E1" w:rsidRDefault="00A740E1" w:rsidP="00A740E1">
      <w:pPr>
        <w:spacing w:line="276" w:lineRule="auto"/>
        <w:rPr>
          <w:rFonts w:ascii="Calibri" w:hAnsi="Calibri"/>
        </w:rPr>
      </w:pPr>
      <w:r w:rsidRPr="00A740E1">
        <w:rPr>
          <w:rFonts w:ascii="Calibri" w:hAnsi="Calibri"/>
        </w:rPr>
        <w:t>Friends have friends’ backs. One of our values here at Edge Church is loyalty. We need to stand up for each other. We should protect each other. That comes straight out of this concept here in Ecclesiastes 4:12. A good friend is somebody that always has your back. When somebody</w:t>
      </w:r>
      <w:r w:rsidR="00C02FEB">
        <w:rPr>
          <w:rFonts w:ascii="Calibri" w:hAnsi="Calibri"/>
        </w:rPr>
        <w:t xml:space="preserve"> i</w:t>
      </w:r>
      <w:r w:rsidRPr="00A740E1">
        <w:rPr>
          <w:rFonts w:ascii="Calibri" w:hAnsi="Calibri"/>
        </w:rPr>
        <w:t xml:space="preserve">s saying something about you that's not true, a great friend will stand up and say, “No, that's not right. I'm not going to let you say that. That's not correct.” Friends have your back. </w:t>
      </w:r>
    </w:p>
    <w:p w14:paraId="5D54AC27" w14:textId="77777777" w:rsidR="00A740E1" w:rsidRPr="00A740E1" w:rsidRDefault="00A740E1" w:rsidP="00A740E1">
      <w:pPr>
        <w:spacing w:line="276" w:lineRule="auto"/>
        <w:rPr>
          <w:rFonts w:ascii="Calibri" w:hAnsi="Calibri"/>
        </w:rPr>
      </w:pPr>
    </w:p>
    <w:p w14:paraId="145D2E3C" w14:textId="0049388F" w:rsidR="00A740E1" w:rsidRPr="00A740E1" w:rsidRDefault="00A740E1" w:rsidP="00A740E1">
      <w:pPr>
        <w:spacing w:line="276" w:lineRule="auto"/>
        <w:rPr>
          <w:rFonts w:ascii="Calibri" w:hAnsi="Calibri"/>
        </w:rPr>
      </w:pPr>
      <w:r w:rsidRPr="00A740E1">
        <w:rPr>
          <w:rFonts w:ascii="Calibri" w:hAnsi="Calibri"/>
        </w:rPr>
        <w:t>“When somebody tries to overpower you, two can resist him.” Sometimes you need some protection. Sometimes you need some people to watch over you and help you out a little bit. Somebody was lurking around behind you, but your friend was there. Your friend was looking out for you. We need to be that kind of friend. We should be the kind of friend that we expect friends to be to us</w:t>
      </w:r>
      <w:r w:rsidR="00C02FEB">
        <w:rPr>
          <w:rFonts w:ascii="Calibri" w:hAnsi="Calibri"/>
        </w:rPr>
        <w:t xml:space="preserve">. That will </w:t>
      </w:r>
      <w:r w:rsidRPr="00A740E1">
        <w:rPr>
          <w:rFonts w:ascii="Calibri" w:hAnsi="Calibri"/>
        </w:rPr>
        <w:t xml:space="preserve">be the fruit of our life. We </w:t>
      </w:r>
      <w:r w:rsidR="00C02FEB">
        <w:rPr>
          <w:rFonts w:ascii="Calibri" w:hAnsi="Calibri"/>
        </w:rPr>
        <w:t>have</w:t>
      </w:r>
      <w:r w:rsidRPr="00A740E1">
        <w:rPr>
          <w:rFonts w:ascii="Calibri" w:hAnsi="Calibri"/>
        </w:rPr>
        <w:t xml:space="preserve"> to protect each other. When somebody attacks us, we </w:t>
      </w:r>
      <w:r w:rsidR="00C02FEB">
        <w:rPr>
          <w:rFonts w:ascii="Calibri" w:hAnsi="Calibri"/>
        </w:rPr>
        <w:t>have</w:t>
      </w:r>
      <w:r w:rsidRPr="00A740E1">
        <w:rPr>
          <w:rFonts w:ascii="Calibri" w:hAnsi="Calibri"/>
        </w:rPr>
        <w:t xml:space="preserve"> to watch out. </w:t>
      </w:r>
    </w:p>
    <w:p w14:paraId="55C37402" w14:textId="77777777" w:rsidR="00A740E1" w:rsidRPr="00A740E1" w:rsidRDefault="00A740E1" w:rsidP="00A740E1">
      <w:pPr>
        <w:spacing w:line="276" w:lineRule="auto"/>
        <w:rPr>
          <w:rFonts w:ascii="Calibri" w:hAnsi="Calibri"/>
        </w:rPr>
      </w:pPr>
    </w:p>
    <w:p w14:paraId="4646641E" w14:textId="497DFD8E" w:rsidR="00A740E1" w:rsidRPr="00A740E1" w:rsidRDefault="00A740E1" w:rsidP="00A740E1">
      <w:pPr>
        <w:spacing w:line="276" w:lineRule="auto"/>
        <w:rPr>
          <w:rFonts w:ascii="Calibri" w:hAnsi="Calibri"/>
        </w:rPr>
      </w:pPr>
      <w:r w:rsidRPr="00A740E1">
        <w:rPr>
          <w:rFonts w:ascii="Calibri" w:hAnsi="Calibri"/>
        </w:rPr>
        <w:t xml:space="preserve">The first thing that Marines are taught to do, I'm told, is to dig a foxhole. Some of you that have been in the military probably know more about this than me. I understand that you build a foxhole for two. The military always teaches that you get in the foxhole not with one person, but with two. Because you might lose your mind if you were in there by yourself. </w:t>
      </w:r>
    </w:p>
    <w:p w14:paraId="157BA240" w14:textId="77777777" w:rsidR="00A740E1" w:rsidRPr="00A740E1" w:rsidRDefault="00A740E1" w:rsidP="00A740E1">
      <w:pPr>
        <w:spacing w:line="276" w:lineRule="auto"/>
        <w:rPr>
          <w:rFonts w:ascii="Calibri" w:hAnsi="Calibri"/>
        </w:rPr>
      </w:pPr>
    </w:p>
    <w:p w14:paraId="430C3270" w14:textId="00451F15" w:rsidR="00A740E1" w:rsidRPr="00A740E1" w:rsidRDefault="00A740E1" w:rsidP="00A740E1">
      <w:pPr>
        <w:spacing w:line="276" w:lineRule="auto"/>
        <w:rPr>
          <w:rFonts w:ascii="Calibri" w:hAnsi="Calibri"/>
        </w:rPr>
      </w:pPr>
      <w:r w:rsidRPr="00A740E1">
        <w:rPr>
          <w:rFonts w:ascii="Calibri" w:hAnsi="Calibri"/>
        </w:rPr>
        <w:t>In World War II, they say that the Japanese did some research and reconnaissance on how to get information out of their captives. They discovered that the greatest way to get information was to isolate people</w:t>
      </w:r>
      <w:r w:rsidR="00C02FEB">
        <w:rPr>
          <w:rFonts w:ascii="Calibri" w:hAnsi="Calibri"/>
        </w:rPr>
        <w:t>, put them</w:t>
      </w:r>
      <w:r w:rsidRPr="00A740E1">
        <w:rPr>
          <w:rFonts w:ascii="Calibri" w:hAnsi="Calibri"/>
        </w:rPr>
        <w:t xml:space="preserve"> in solitary confinement. It was much more effective than torture. People will let you torture them before they will allow you to leave them in solitary confinement and isolation. They would isolate people for long periods of time to get information. Wow. </w:t>
      </w:r>
    </w:p>
    <w:p w14:paraId="45F7CD93" w14:textId="77777777" w:rsidR="00A740E1" w:rsidRPr="00A740E1" w:rsidRDefault="00A740E1" w:rsidP="00A740E1">
      <w:pPr>
        <w:spacing w:line="276" w:lineRule="auto"/>
        <w:rPr>
          <w:rFonts w:ascii="Calibri" w:hAnsi="Calibri"/>
        </w:rPr>
      </w:pPr>
    </w:p>
    <w:p w14:paraId="4E9666E7" w14:textId="77777777" w:rsidR="00A740E1" w:rsidRPr="00A740E1" w:rsidRDefault="00A740E1" w:rsidP="00A740E1">
      <w:pPr>
        <w:spacing w:line="276" w:lineRule="auto"/>
        <w:rPr>
          <w:rFonts w:ascii="Calibri" w:hAnsi="Calibri"/>
        </w:rPr>
      </w:pPr>
      <w:r w:rsidRPr="00A740E1">
        <w:rPr>
          <w:rFonts w:ascii="Calibri" w:hAnsi="Calibri"/>
        </w:rPr>
        <w:lastRenderedPageBreak/>
        <w:t xml:space="preserve">I think Solomon understood that. I think God understands that. That's what He's communicating to us today is that we need strong, dynamic relationships. Let's not fall into the trap of just working, going through the motions, and doing all the stuff that we feel like we have to do. Let's invest some time and energy into the things that can help us become the people that God has purposed for us to become. </w:t>
      </w:r>
    </w:p>
    <w:p w14:paraId="7AF69856" w14:textId="77777777" w:rsidR="00A740E1" w:rsidRPr="00A740E1" w:rsidRDefault="00A740E1" w:rsidP="00A740E1">
      <w:pPr>
        <w:spacing w:line="276" w:lineRule="auto"/>
        <w:rPr>
          <w:rFonts w:ascii="Calibri" w:hAnsi="Calibri"/>
        </w:rPr>
      </w:pPr>
    </w:p>
    <w:p w14:paraId="613F1513" w14:textId="77777777" w:rsidR="00A740E1" w:rsidRPr="00A740E1" w:rsidRDefault="00A740E1" w:rsidP="00A740E1">
      <w:pPr>
        <w:spacing w:line="276" w:lineRule="auto"/>
        <w:rPr>
          <w:rFonts w:ascii="Calibri" w:hAnsi="Calibri"/>
        </w:rPr>
      </w:pPr>
      <w:r w:rsidRPr="00A740E1">
        <w:rPr>
          <w:rFonts w:ascii="Calibri" w:hAnsi="Calibri"/>
        </w:rPr>
        <w:t xml:space="preserve"> “A cord of three strands is not easily broken” (Ecclesiastes 4:12). </w:t>
      </w:r>
    </w:p>
    <w:p w14:paraId="4C18613A" w14:textId="77777777" w:rsidR="00A740E1" w:rsidRPr="00A740E1" w:rsidRDefault="00A740E1" w:rsidP="00A740E1">
      <w:pPr>
        <w:spacing w:line="276" w:lineRule="auto"/>
        <w:rPr>
          <w:rFonts w:ascii="Calibri" w:hAnsi="Calibri"/>
        </w:rPr>
      </w:pPr>
    </w:p>
    <w:p w14:paraId="5E56DA6A" w14:textId="78E65A36" w:rsidR="00A740E1" w:rsidRPr="00A740E1" w:rsidRDefault="00A740E1" w:rsidP="00A740E1">
      <w:pPr>
        <w:spacing w:line="276" w:lineRule="auto"/>
        <w:rPr>
          <w:rFonts w:ascii="Calibri" w:hAnsi="Calibri"/>
        </w:rPr>
      </w:pPr>
      <w:r w:rsidRPr="00A740E1">
        <w:rPr>
          <w:rFonts w:ascii="Calibri" w:hAnsi="Calibri"/>
        </w:rPr>
        <w:t xml:space="preserve">If you have just one cord, it has a certain amount of capability. If you wrap it with two other chords, you </w:t>
      </w:r>
      <w:r w:rsidR="00C02FEB">
        <w:rPr>
          <w:rFonts w:ascii="Calibri" w:hAnsi="Calibri"/>
        </w:rPr>
        <w:t>have</w:t>
      </w:r>
      <w:r w:rsidRPr="00A740E1">
        <w:rPr>
          <w:rFonts w:ascii="Calibri" w:hAnsi="Calibri"/>
        </w:rPr>
        <w:t xml:space="preserve"> three strands. Guess what? It is stronger</w:t>
      </w:r>
      <w:r w:rsidR="00C02FEB">
        <w:rPr>
          <w:rFonts w:ascii="Calibri" w:hAnsi="Calibri"/>
        </w:rPr>
        <w:t xml:space="preserve">. It </w:t>
      </w:r>
      <w:proofErr w:type="gramStart"/>
      <w:r w:rsidR="00C02FEB">
        <w:rPr>
          <w:rFonts w:ascii="Calibri" w:hAnsi="Calibri"/>
        </w:rPr>
        <w:t xml:space="preserve">is </w:t>
      </w:r>
      <w:r w:rsidRPr="00A740E1">
        <w:rPr>
          <w:rFonts w:ascii="Calibri" w:hAnsi="Calibri"/>
        </w:rPr>
        <w:t xml:space="preserve"> more</w:t>
      </w:r>
      <w:proofErr w:type="gramEnd"/>
      <w:r w:rsidRPr="00A740E1">
        <w:rPr>
          <w:rFonts w:ascii="Calibri" w:hAnsi="Calibri"/>
        </w:rPr>
        <w:t xml:space="preserve"> dynamic. It has more give to it because it’s braided up</w:t>
      </w:r>
      <w:r w:rsidR="00C02FEB">
        <w:rPr>
          <w:rFonts w:ascii="Calibri" w:hAnsi="Calibri"/>
        </w:rPr>
        <w:t>. W</w:t>
      </w:r>
      <w:r w:rsidRPr="00A740E1">
        <w:rPr>
          <w:rFonts w:ascii="Calibri" w:hAnsi="Calibri"/>
        </w:rPr>
        <w:t xml:space="preserve">hen it gets stretched it has more strength and vitality. </w:t>
      </w:r>
    </w:p>
    <w:p w14:paraId="4506075F" w14:textId="77777777" w:rsidR="00A740E1" w:rsidRPr="00A740E1" w:rsidRDefault="00A740E1" w:rsidP="00A740E1">
      <w:pPr>
        <w:spacing w:line="276" w:lineRule="auto"/>
        <w:rPr>
          <w:rFonts w:ascii="Calibri" w:hAnsi="Calibri"/>
        </w:rPr>
      </w:pPr>
    </w:p>
    <w:p w14:paraId="1355B2D0" w14:textId="4855B869" w:rsidR="00A740E1" w:rsidRPr="00A740E1" w:rsidRDefault="00A740E1" w:rsidP="00A740E1">
      <w:pPr>
        <w:spacing w:line="276" w:lineRule="auto"/>
        <w:rPr>
          <w:rFonts w:ascii="Calibri" w:hAnsi="Calibri"/>
        </w:rPr>
      </w:pPr>
      <w:r w:rsidRPr="00A740E1">
        <w:rPr>
          <w:rFonts w:ascii="Calibri" w:hAnsi="Calibri"/>
        </w:rPr>
        <w:t xml:space="preserve">This is a beautiful picture, by the way, of our relationships. At first he talks about one person. He talks about the man that's alone in Ecclesiastes 4:7-8. Then he talks about “two are better than one.” Then he wraps </w:t>
      </w:r>
      <w:r w:rsidR="004B68B0">
        <w:rPr>
          <w:rFonts w:ascii="Calibri" w:hAnsi="Calibri"/>
        </w:rPr>
        <w:t xml:space="preserve">up </w:t>
      </w:r>
      <w:r w:rsidRPr="00A740E1">
        <w:rPr>
          <w:rFonts w:ascii="Calibri" w:hAnsi="Calibri"/>
        </w:rPr>
        <w:t>this little section in Ecclesiastes 4:12 by talking about the three. Who's the three? It's the Lord. We</w:t>
      </w:r>
      <w:r w:rsidR="00C02FEB">
        <w:rPr>
          <w:rFonts w:ascii="Calibri" w:hAnsi="Calibri"/>
        </w:rPr>
        <w:t xml:space="preserve"> have</w:t>
      </w:r>
      <w:r w:rsidRPr="00A740E1">
        <w:rPr>
          <w:rFonts w:ascii="Calibri" w:hAnsi="Calibri"/>
        </w:rPr>
        <w:t xml:space="preserve"> to have the Lord in our life. We </w:t>
      </w:r>
      <w:r w:rsidR="00C02FEB">
        <w:rPr>
          <w:rFonts w:ascii="Calibri" w:hAnsi="Calibri"/>
        </w:rPr>
        <w:t>have</w:t>
      </w:r>
      <w:r w:rsidRPr="00A740E1">
        <w:rPr>
          <w:rFonts w:ascii="Calibri" w:hAnsi="Calibri"/>
        </w:rPr>
        <w:t xml:space="preserve"> to have us, others, </w:t>
      </w:r>
      <w:r w:rsidR="00C02FEB">
        <w:rPr>
          <w:rFonts w:ascii="Calibri" w:hAnsi="Calibri"/>
        </w:rPr>
        <w:t>and</w:t>
      </w:r>
      <w:r w:rsidRPr="00A740E1">
        <w:rPr>
          <w:rFonts w:ascii="Calibri" w:hAnsi="Calibri"/>
        </w:rPr>
        <w:t xml:space="preserve"> God. When you have those three wound together, you have a dynamic life and a dynamic purpose. It's a three-fold cord that is not easily broken. </w:t>
      </w:r>
    </w:p>
    <w:p w14:paraId="59B98D3C" w14:textId="77777777" w:rsidR="00A740E1" w:rsidRPr="00A740E1" w:rsidRDefault="00A740E1" w:rsidP="00A740E1">
      <w:pPr>
        <w:spacing w:line="276" w:lineRule="auto"/>
        <w:rPr>
          <w:rFonts w:ascii="Calibri" w:hAnsi="Calibri"/>
        </w:rPr>
      </w:pPr>
    </w:p>
    <w:p w14:paraId="3E6C0F10" w14:textId="77777777" w:rsidR="00A740E1" w:rsidRPr="00A740E1" w:rsidRDefault="00A740E1" w:rsidP="00A740E1">
      <w:pPr>
        <w:spacing w:line="276" w:lineRule="auto"/>
        <w:rPr>
          <w:rFonts w:ascii="Calibri" w:hAnsi="Calibri"/>
        </w:rPr>
      </w:pPr>
      <w:r w:rsidRPr="00A740E1">
        <w:rPr>
          <w:rFonts w:ascii="Calibri" w:hAnsi="Calibri"/>
        </w:rPr>
        <w:t xml:space="preserve">That's why we need Christ in our life. We need that last cord. We need other people. We need Jesus in our life. It was Jesus who died on the cross and rose from the grave on the third day. He did so because He loved you. When we have Christ in our life and friends by our side, we can do great things for God. </w:t>
      </w:r>
    </w:p>
    <w:p w14:paraId="528AB19A" w14:textId="77777777" w:rsidR="00A740E1" w:rsidRPr="00A740E1" w:rsidRDefault="00A740E1" w:rsidP="00A740E1">
      <w:pPr>
        <w:spacing w:line="276" w:lineRule="auto"/>
        <w:rPr>
          <w:rFonts w:ascii="Calibri" w:hAnsi="Calibri"/>
        </w:rPr>
      </w:pPr>
    </w:p>
    <w:p w14:paraId="105F5287" w14:textId="12045487" w:rsidR="00A740E1" w:rsidRPr="00A740E1" w:rsidRDefault="00A740E1" w:rsidP="00A740E1">
      <w:pPr>
        <w:spacing w:line="276" w:lineRule="auto"/>
        <w:rPr>
          <w:rFonts w:ascii="Calibri" w:hAnsi="Calibri"/>
          <w:sz w:val="28"/>
          <w:szCs w:val="28"/>
        </w:rPr>
      </w:pPr>
      <w:r w:rsidRPr="00A740E1">
        <w:rPr>
          <w:rFonts w:ascii="Calibri" w:hAnsi="Calibri"/>
        </w:rPr>
        <w:br w:type="page"/>
      </w:r>
      <w:r w:rsidRPr="00A740E1">
        <w:rPr>
          <w:rFonts w:ascii="Calibri" w:hAnsi="Calibri"/>
          <w:b/>
          <w:bCs/>
          <w:sz w:val="28"/>
          <w:szCs w:val="28"/>
          <w:u w:val="single"/>
        </w:rPr>
        <w:lastRenderedPageBreak/>
        <w:t>OUTLINE</w:t>
      </w:r>
      <w:r w:rsidR="008A60FB">
        <w:rPr>
          <w:rFonts w:ascii="Calibri" w:hAnsi="Calibri"/>
          <w:b/>
          <w:bCs/>
          <w:sz w:val="28"/>
          <w:szCs w:val="28"/>
          <w:u w:val="single"/>
        </w:rPr>
        <w:t>:</w:t>
      </w:r>
    </w:p>
    <w:p w14:paraId="33EDCE06" w14:textId="77777777" w:rsidR="00A740E1" w:rsidRPr="00A740E1" w:rsidRDefault="00A740E1" w:rsidP="00A740E1">
      <w:pPr>
        <w:spacing w:line="276" w:lineRule="auto"/>
        <w:rPr>
          <w:rFonts w:ascii="Calibri" w:hAnsi="Calibri"/>
        </w:rPr>
      </w:pPr>
    </w:p>
    <w:p w14:paraId="450592DF" w14:textId="77777777" w:rsidR="00A740E1" w:rsidRPr="00A740E1" w:rsidRDefault="00A740E1" w:rsidP="00A740E1">
      <w:pPr>
        <w:spacing w:line="276" w:lineRule="auto"/>
        <w:rPr>
          <w:rFonts w:ascii="Calibri" w:hAnsi="Calibri"/>
          <w:b/>
          <w:bCs/>
        </w:rPr>
      </w:pPr>
      <w:r w:rsidRPr="00A740E1">
        <w:rPr>
          <w:rFonts w:ascii="Calibri" w:hAnsi="Calibri"/>
          <w:b/>
          <w:bCs/>
        </w:rPr>
        <w:t>1. Problem – We feel alone</w:t>
      </w:r>
    </w:p>
    <w:p w14:paraId="01E054ED" w14:textId="77777777" w:rsidR="00A740E1" w:rsidRPr="00A740E1" w:rsidRDefault="00A740E1" w:rsidP="00A740E1">
      <w:pPr>
        <w:spacing w:line="276" w:lineRule="auto"/>
        <w:rPr>
          <w:rFonts w:ascii="Calibri" w:hAnsi="Calibri"/>
        </w:rPr>
      </w:pPr>
    </w:p>
    <w:p w14:paraId="1626A865" w14:textId="3AB9AEC9"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 xml:space="preserve">Again, I saw futility under the sun: There is a person without a companion, without even a son or brother, and though there is no end to all his struggles, his eyes are still not content with riches. </w:t>
      </w:r>
      <w:r>
        <w:rPr>
          <w:rFonts w:ascii="Calibri" w:hAnsi="Calibri"/>
        </w:rPr>
        <w:t>‘</w:t>
      </w:r>
      <w:r w:rsidR="00A740E1" w:rsidRPr="00A740E1">
        <w:rPr>
          <w:rFonts w:ascii="Calibri" w:hAnsi="Calibri"/>
        </w:rPr>
        <w:t>Who am I struggling for,</w:t>
      </w:r>
      <w:r>
        <w:rPr>
          <w:rFonts w:ascii="Calibri" w:hAnsi="Calibri"/>
        </w:rPr>
        <w:t>’</w:t>
      </w:r>
      <w:r w:rsidR="00A740E1" w:rsidRPr="00A740E1">
        <w:rPr>
          <w:rFonts w:ascii="Calibri" w:hAnsi="Calibri"/>
        </w:rPr>
        <w:t xml:space="preserve"> he asks, </w:t>
      </w:r>
      <w:r>
        <w:rPr>
          <w:rFonts w:ascii="Calibri" w:hAnsi="Calibri"/>
        </w:rPr>
        <w:t>‘</w:t>
      </w:r>
      <w:r w:rsidR="00A740E1" w:rsidRPr="00A740E1">
        <w:rPr>
          <w:rFonts w:ascii="Calibri" w:hAnsi="Calibri"/>
        </w:rPr>
        <w:t>and depriving myself of good things?</w:t>
      </w:r>
      <w:r>
        <w:rPr>
          <w:rFonts w:ascii="Calibri" w:hAnsi="Calibri"/>
        </w:rPr>
        <w:t>’</w:t>
      </w:r>
      <w:r w:rsidR="00A740E1" w:rsidRPr="00A740E1">
        <w:rPr>
          <w:rFonts w:ascii="Calibri" w:hAnsi="Calibri"/>
        </w:rPr>
        <w:t xml:space="preserve"> This too is futile and a miserable task.</w:t>
      </w:r>
      <w:r>
        <w:rPr>
          <w:rFonts w:ascii="Calibri" w:hAnsi="Calibri"/>
        </w:rPr>
        <w:t>”</w:t>
      </w:r>
    </w:p>
    <w:p w14:paraId="6416E92F" w14:textId="77777777" w:rsidR="00A740E1" w:rsidRPr="00A740E1" w:rsidRDefault="00A740E1" w:rsidP="00A740E1">
      <w:pPr>
        <w:spacing w:line="276" w:lineRule="auto"/>
        <w:rPr>
          <w:rFonts w:ascii="Calibri" w:hAnsi="Calibri"/>
        </w:rPr>
      </w:pPr>
      <w:r w:rsidRPr="00A740E1">
        <w:rPr>
          <w:rFonts w:ascii="Calibri" w:hAnsi="Calibri"/>
        </w:rPr>
        <w:t>Ecclesiastes 4:7-8 (CSB)</w:t>
      </w:r>
    </w:p>
    <w:p w14:paraId="5DFC8D49" w14:textId="77777777" w:rsidR="00A740E1" w:rsidRPr="00A740E1" w:rsidRDefault="00A740E1" w:rsidP="00A740E1">
      <w:pPr>
        <w:spacing w:line="276" w:lineRule="auto"/>
        <w:rPr>
          <w:rFonts w:ascii="Calibri" w:hAnsi="Calibri"/>
        </w:rPr>
      </w:pPr>
    </w:p>
    <w:p w14:paraId="3CC501DC" w14:textId="77777777" w:rsidR="00A740E1" w:rsidRPr="00A740E1" w:rsidRDefault="00A740E1" w:rsidP="00A740E1">
      <w:pPr>
        <w:spacing w:line="276" w:lineRule="auto"/>
        <w:rPr>
          <w:rFonts w:ascii="Calibri" w:hAnsi="Calibri"/>
          <w:b/>
          <w:bCs/>
        </w:rPr>
      </w:pPr>
      <w:r w:rsidRPr="00A740E1">
        <w:rPr>
          <w:rFonts w:ascii="Calibri" w:hAnsi="Calibri"/>
          <w:b/>
          <w:bCs/>
        </w:rPr>
        <w:t>2. Solution—God created us for relationships</w:t>
      </w:r>
    </w:p>
    <w:p w14:paraId="6CE534AE" w14:textId="77777777" w:rsidR="00A740E1" w:rsidRPr="00A740E1" w:rsidRDefault="00A740E1" w:rsidP="00A740E1">
      <w:pPr>
        <w:spacing w:line="276" w:lineRule="auto"/>
        <w:rPr>
          <w:rFonts w:ascii="Calibri" w:hAnsi="Calibri"/>
        </w:rPr>
      </w:pPr>
    </w:p>
    <w:p w14:paraId="3022D64C" w14:textId="3ED48C01"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Two are better than one because they have a good reward for their efforts.</w:t>
      </w:r>
      <w:r>
        <w:rPr>
          <w:rFonts w:ascii="Calibri" w:hAnsi="Calibri"/>
        </w:rPr>
        <w:t>”</w:t>
      </w:r>
    </w:p>
    <w:p w14:paraId="4383E86B" w14:textId="77777777" w:rsidR="00A740E1" w:rsidRPr="00A740E1" w:rsidRDefault="00A740E1" w:rsidP="00A740E1">
      <w:pPr>
        <w:spacing w:line="276" w:lineRule="auto"/>
        <w:rPr>
          <w:rFonts w:ascii="Calibri" w:hAnsi="Calibri"/>
        </w:rPr>
      </w:pPr>
      <w:r w:rsidRPr="00A740E1">
        <w:rPr>
          <w:rFonts w:ascii="Calibri" w:hAnsi="Calibri"/>
        </w:rPr>
        <w:t>Ecclesiastes 4:9 (CSB)</w:t>
      </w:r>
    </w:p>
    <w:p w14:paraId="36781D4D" w14:textId="77777777" w:rsidR="00A740E1" w:rsidRPr="00A740E1" w:rsidRDefault="00A740E1" w:rsidP="00A740E1">
      <w:pPr>
        <w:spacing w:line="276" w:lineRule="auto"/>
        <w:rPr>
          <w:rFonts w:ascii="Calibri" w:hAnsi="Calibri"/>
        </w:rPr>
      </w:pPr>
    </w:p>
    <w:p w14:paraId="3908D0F0" w14:textId="77777777" w:rsidR="00A740E1" w:rsidRPr="00A740E1" w:rsidRDefault="00A740E1" w:rsidP="00A740E1">
      <w:pPr>
        <w:spacing w:line="276" w:lineRule="auto"/>
        <w:rPr>
          <w:rFonts w:ascii="Calibri" w:hAnsi="Calibri"/>
          <w:b/>
          <w:bCs/>
        </w:rPr>
      </w:pPr>
      <w:r w:rsidRPr="00A740E1">
        <w:rPr>
          <w:rFonts w:ascii="Calibri" w:hAnsi="Calibri"/>
          <w:b/>
          <w:bCs/>
        </w:rPr>
        <w:t>3. Why?</w:t>
      </w:r>
    </w:p>
    <w:p w14:paraId="22446958" w14:textId="77777777" w:rsidR="00A740E1" w:rsidRPr="00A740E1" w:rsidRDefault="00A740E1" w:rsidP="00A740E1">
      <w:pPr>
        <w:spacing w:line="276" w:lineRule="auto"/>
        <w:rPr>
          <w:rFonts w:ascii="Calibri" w:hAnsi="Calibri"/>
        </w:rPr>
      </w:pPr>
    </w:p>
    <w:p w14:paraId="358A2CDC" w14:textId="77777777" w:rsidR="00A740E1" w:rsidRPr="00C02FEB" w:rsidRDefault="00A740E1" w:rsidP="00A740E1">
      <w:pPr>
        <w:spacing w:line="276" w:lineRule="auto"/>
        <w:rPr>
          <w:rFonts w:ascii="Calibri" w:hAnsi="Calibri"/>
          <w:b/>
          <w:bCs/>
          <w:i/>
          <w:iCs/>
        </w:rPr>
      </w:pPr>
      <w:r w:rsidRPr="00C02FEB">
        <w:rPr>
          <w:rFonts w:ascii="Calibri" w:hAnsi="Calibri"/>
          <w:b/>
          <w:bCs/>
          <w:i/>
          <w:iCs/>
        </w:rPr>
        <w:t>A. Effectiveness</w:t>
      </w:r>
    </w:p>
    <w:p w14:paraId="10E7D03D" w14:textId="77777777" w:rsidR="00A740E1" w:rsidRPr="00A740E1" w:rsidRDefault="00A740E1" w:rsidP="00A740E1">
      <w:pPr>
        <w:spacing w:line="276" w:lineRule="auto"/>
        <w:rPr>
          <w:rFonts w:ascii="Calibri" w:hAnsi="Calibri"/>
        </w:rPr>
      </w:pPr>
    </w:p>
    <w:p w14:paraId="282C5F3F" w14:textId="6C31EC08"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Two are better than one because they have a good reward for their efforts.</w:t>
      </w:r>
      <w:r>
        <w:rPr>
          <w:rFonts w:ascii="Calibri" w:hAnsi="Calibri"/>
        </w:rPr>
        <w:t>”</w:t>
      </w:r>
    </w:p>
    <w:p w14:paraId="494EB85F" w14:textId="77777777" w:rsidR="00A740E1" w:rsidRPr="00A740E1" w:rsidRDefault="00A740E1" w:rsidP="00A740E1">
      <w:pPr>
        <w:spacing w:line="276" w:lineRule="auto"/>
        <w:rPr>
          <w:rFonts w:ascii="Calibri" w:hAnsi="Calibri"/>
        </w:rPr>
      </w:pPr>
      <w:r w:rsidRPr="00A740E1">
        <w:rPr>
          <w:rFonts w:ascii="Calibri" w:hAnsi="Calibri"/>
        </w:rPr>
        <w:t>Ecclesiastes 4:9 (CSB)</w:t>
      </w:r>
    </w:p>
    <w:p w14:paraId="6C03EF19" w14:textId="77777777" w:rsidR="00A740E1" w:rsidRPr="00A740E1" w:rsidRDefault="00A740E1" w:rsidP="00A740E1">
      <w:pPr>
        <w:spacing w:line="276" w:lineRule="auto"/>
        <w:rPr>
          <w:rFonts w:ascii="Calibri" w:hAnsi="Calibri"/>
        </w:rPr>
      </w:pPr>
    </w:p>
    <w:p w14:paraId="6DF88312" w14:textId="77777777" w:rsidR="00A740E1" w:rsidRPr="00C02FEB" w:rsidRDefault="00A740E1" w:rsidP="00A740E1">
      <w:pPr>
        <w:spacing w:line="276" w:lineRule="auto"/>
        <w:rPr>
          <w:rFonts w:ascii="Calibri" w:hAnsi="Calibri"/>
          <w:b/>
          <w:bCs/>
          <w:i/>
          <w:iCs/>
        </w:rPr>
      </w:pPr>
      <w:r w:rsidRPr="00C02FEB">
        <w:rPr>
          <w:rFonts w:ascii="Calibri" w:hAnsi="Calibri"/>
          <w:b/>
          <w:bCs/>
          <w:i/>
          <w:iCs/>
        </w:rPr>
        <w:t>B. Perseverance</w:t>
      </w:r>
    </w:p>
    <w:p w14:paraId="71C94671" w14:textId="77777777" w:rsidR="00A740E1" w:rsidRPr="00A740E1" w:rsidRDefault="00A740E1" w:rsidP="00A740E1">
      <w:pPr>
        <w:spacing w:line="276" w:lineRule="auto"/>
        <w:rPr>
          <w:rFonts w:ascii="Calibri" w:hAnsi="Calibri"/>
        </w:rPr>
      </w:pPr>
    </w:p>
    <w:p w14:paraId="51A05576" w14:textId="269571CE"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For if either falls, his companion can lift him up; but pity the one who falls without another to lift him up.</w:t>
      </w:r>
      <w:r>
        <w:rPr>
          <w:rFonts w:ascii="Calibri" w:hAnsi="Calibri"/>
        </w:rPr>
        <w:t>”</w:t>
      </w:r>
    </w:p>
    <w:p w14:paraId="0EFB65D0" w14:textId="77777777" w:rsidR="00A740E1" w:rsidRPr="00A740E1" w:rsidRDefault="00A740E1" w:rsidP="00A740E1">
      <w:pPr>
        <w:spacing w:line="276" w:lineRule="auto"/>
        <w:rPr>
          <w:rFonts w:ascii="Calibri" w:hAnsi="Calibri"/>
        </w:rPr>
      </w:pPr>
      <w:r w:rsidRPr="00A740E1">
        <w:rPr>
          <w:rFonts w:ascii="Calibri" w:hAnsi="Calibri"/>
        </w:rPr>
        <w:t>Ecclesiastes 4:10 (CSB)</w:t>
      </w:r>
    </w:p>
    <w:p w14:paraId="5D7D9D26" w14:textId="77777777" w:rsidR="00A740E1" w:rsidRPr="00A740E1" w:rsidRDefault="00A740E1" w:rsidP="00A740E1">
      <w:pPr>
        <w:spacing w:line="276" w:lineRule="auto"/>
        <w:rPr>
          <w:rFonts w:ascii="Calibri" w:hAnsi="Calibri"/>
        </w:rPr>
      </w:pPr>
    </w:p>
    <w:p w14:paraId="3702AAAC" w14:textId="2517C32D"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Brothers, if someone is caught in any wrongdoing, you who are spiritual should restore such a person with a gentle spirit, watching out for yourselves so you won’t be tempted also.</w:t>
      </w:r>
      <w:r>
        <w:rPr>
          <w:rFonts w:ascii="Calibri" w:hAnsi="Calibri"/>
        </w:rPr>
        <w:t>”</w:t>
      </w:r>
    </w:p>
    <w:p w14:paraId="7C5A6997" w14:textId="77777777" w:rsidR="00A740E1" w:rsidRPr="00A740E1" w:rsidRDefault="00A740E1" w:rsidP="00A740E1">
      <w:pPr>
        <w:spacing w:line="276" w:lineRule="auto"/>
        <w:rPr>
          <w:rFonts w:ascii="Calibri" w:hAnsi="Calibri"/>
        </w:rPr>
      </w:pPr>
      <w:r w:rsidRPr="00A740E1">
        <w:rPr>
          <w:rFonts w:ascii="Calibri" w:hAnsi="Calibri"/>
        </w:rPr>
        <w:t>Galatians 6:1 (CSB)</w:t>
      </w:r>
    </w:p>
    <w:p w14:paraId="3391AF48" w14:textId="77777777" w:rsidR="00A740E1" w:rsidRPr="00A740E1" w:rsidRDefault="00A740E1" w:rsidP="00A740E1">
      <w:pPr>
        <w:spacing w:line="276" w:lineRule="auto"/>
        <w:rPr>
          <w:rFonts w:ascii="Calibri" w:hAnsi="Calibri"/>
        </w:rPr>
      </w:pPr>
    </w:p>
    <w:p w14:paraId="76FE2682" w14:textId="77777777" w:rsidR="00A740E1" w:rsidRPr="00C02FEB" w:rsidRDefault="00A740E1" w:rsidP="00A740E1">
      <w:pPr>
        <w:spacing w:line="276" w:lineRule="auto"/>
        <w:rPr>
          <w:rFonts w:ascii="Calibri" w:hAnsi="Calibri"/>
          <w:b/>
          <w:bCs/>
          <w:i/>
          <w:iCs/>
        </w:rPr>
      </w:pPr>
      <w:r w:rsidRPr="00C02FEB">
        <w:rPr>
          <w:rFonts w:ascii="Calibri" w:hAnsi="Calibri"/>
          <w:b/>
          <w:bCs/>
          <w:i/>
          <w:iCs/>
        </w:rPr>
        <w:t>C. Comfort Each Other</w:t>
      </w:r>
    </w:p>
    <w:p w14:paraId="0F1842C3" w14:textId="77777777" w:rsidR="00A740E1" w:rsidRPr="00A740E1" w:rsidRDefault="00A740E1" w:rsidP="00A740E1">
      <w:pPr>
        <w:spacing w:line="276" w:lineRule="auto"/>
        <w:rPr>
          <w:rFonts w:ascii="Calibri" w:hAnsi="Calibri"/>
        </w:rPr>
      </w:pPr>
    </w:p>
    <w:p w14:paraId="30C5FE4B" w14:textId="7BC5DDED"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Also, if two lie down together, they can keep warm; but how can one person alone keep warm?</w:t>
      </w:r>
      <w:r>
        <w:rPr>
          <w:rFonts w:ascii="Calibri" w:hAnsi="Calibri"/>
        </w:rPr>
        <w:t>”</w:t>
      </w:r>
    </w:p>
    <w:p w14:paraId="36B959B7" w14:textId="77777777" w:rsidR="00A740E1" w:rsidRPr="00A740E1" w:rsidRDefault="00A740E1" w:rsidP="00A740E1">
      <w:pPr>
        <w:spacing w:line="276" w:lineRule="auto"/>
        <w:rPr>
          <w:rFonts w:ascii="Calibri" w:hAnsi="Calibri"/>
        </w:rPr>
      </w:pPr>
      <w:r w:rsidRPr="00A740E1">
        <w:rPr>
          <w:rFonts w:ascii="Calibri" w:hAnsi="Calibri"/>
        </w:rPr>
        <w:t>Ecclesiastes 4:11 (CSB)</w:t>
      </w:r>
    </w:p>
    <w:p w14:paraId="7FB38C7B" w14:textId="77777777" w:rsidR="00A740E1" w:rsidRPr="00A740E1" w:rsidRDefault="00A740E1" w:rsidP="00A740E1">
      <w:pPr>
        <w:spacing w:line="276" w:lineRule="auto"/>
        <w:rPr>
          <w:rFonts w:ascii="Calibri" w:hAnsi="Calibri"/>
        </w:rPr>
      </w:pPr>
    </w:p>
    <w:p w14:paraId="26214412" w14:textId="3B840D16"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 xml:space="preserve">Do not be misled: </w:t>
      </w:r>
      <w:r>
        <w:rPr>
          <w:rFonts w:ascii="Calibri" w:hAnsi="Calibri"/>
        </w:rPr>
        <w:t>‘</w:t>
      </w:r>
      <w:r w:rsidR="00A740E1" w:rsidRPr="00A740E1">
        <w:rPr>
          <w:rFonts w:ascii="Calibri" w:hAnsi="Calibri"/>
        </w:rPr>
        <w:t>bad company corrupts good character.</w:t>
      </w:r>
      <w:r>
        <w:rPr>
          <w:rFonts w:ascii="Calibri" w:hAnsi="Calibri"/>
        </w:rPr>
        <w:t>’”</w:t>
      </w:r>
    </w:p>
    <w:p w14:paraId="653D23E7" w14:textId="77777777" w:rsidR="00A740E1" w:rsidRPr="00A740E1" w:rsidRDefault="00A740E1" w:rsidP="00A740E1">
      <w:pPr>
        <w:spacing w:line="276" w:lineRule="auto"/>
        <w:rPr>
          <w:rFonts w:ascii="Calibri" w:hAnsi="Calibri"/>
        </w:rPr>
      </w:pPr>
      <w:r w:rsidRPr="00A740E1">
        <w:rPr>
          <w:rFonts w:ascii="Calibri" w:hAnsi="Calibri"/>
        </w:rPr>
        <w:t>1 Corinthians 15:33 (CSB)</w:t>
      </w:r>
    </w:p>
    <w:p w14:paraId="75974C0D" w14:textId="77777777" w:rsidR="00A740E1" w:rsidRPr="00A740E1" w:rsidRDefault="00A740E1" w:rsidP="00A740E1">
      <w:pPr>
        <w:spacing w:line="276" w:lineRule="auto"/>
        <w:rPr>
          <w:rFonts w:ascii="Calibri" w:hAnsi="Calibri"/>
        </w:rPr>
      </w:pPr>
    </w:p>
    <w:p w14:paraId="484D8795" w14:textId="394552E3"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Be angry and do not sin. Don’t let the sun go down on your anger.</w:t>
      </w:r>
      <w:r>
        <w:rPr>
          <w:rFonts w:ascii="Calibri" w:hAnsi="Calibri"/>
        </w:rPr>
        <w:t>”</w:t>
      </w:r>
    </w:p>
    <w:p w14:paraId="61573884" w14:textId="77777777" w:rsidR="00A740E1" w:rsidRPr="00A740E1" w:rsidRDefault="00A740E1" w:rsidP="00A740E1">
      <w:pPr>
        <w:spacing w:line="276" w:lineRule="auto"/>
        <w:rPr>
          <w:rFonts w:ascii="Calibri" w:hAnsi="Calibri"/>
        </w:rPr>
      </w:pPr>
      <w:r w:rsidRPr="00A740E1">
        <w:rPr>
          <w:rFonts w:ascii="Calibri" w:hAnsi="Calibri"/>
        </w:rPr>
        <w:t>Ephesians 4:26 (CSB)</w:t>
      </w:r>
    </w:p>
    <w:p w14:paraId="6A20148A" w14:textId="77777777" w:rsidR="00A740E1" w:rsidRPr="00A740E1" w:rsidRDefault="00A740E1" w:rsidP="00A740E1">
      <w:pPr>
        <w:spacing w:line="276" w:lineRule="auto"/>
        <w:rPr>
          <w:rFonts w:ascii="Calibri" w:hAnsi="Calibri"/>
        </w:rPr>
      </w:pPr>
    </w:p>
    <w:p w14:paraId="6BC0E43F" w14:textId="77777777" w:rsidR="00A740E1" w:rsidRPr="00C02FEB" w:rsidRDefault="00A740E1" w:rsidP="00A740E1">
      <w:pPr>
        <w:spacing w:line="276" w:lineRule="auto"/>
        <w:rPr>
          <w:rFonts w:ascii="Calibri" w:hAnsi="Calibri"/>
          <w:b/>
          <w:bCs/>
          <w:i/>
          <w:iCs/>
        </w:rPr>
      </w:pPr>
      <w:r w:rsidRPr="00C02FEB">
        <w:rPr>
          <w:rFonts w:ascii="Calibri" w:hAnsi="Calibri"/>
          <w:b/>
          <w:bCs/>
          <w:i/>
          <w:iCs/>
        </w:rPr>
        <w:t>D. Protection</w:t>
      </w:r>
    </w:p>
    <w:p w14:paraId="6201373A" w14:textId="77777777" w:rsidR="00A740E1" w:rsidRPr="00A740E1" w:rsidRDefault="00A740E1" w:rsidP="00A740E1">
      <w:pPr>
        <w:spacing w:line="276" w:lineRule="auto"/>
        <w:rPr>
          <w:rFonts w:ascii="Calibri" w:hAnsi="Calibri"/>
        </w:rPr>
      </w:pPr>
    </w:p>
    <w:p w14:paraId="63B08D1A" w14:textId="42C10FD5" w:rsidR="00A740E1" w:rsidRPr="00A740E1" w:rsidRDefault="00C02FEB" w:rsidP="00A740E1">
      <w:pPr>
        <w:spacing w:line="276" w:lineRule="auto"/>
        <w:rPr>
          <w:rFonts w:ascii="Calibri" w:hAnsi="Calibri"/>
        </w:rPr>
      </w:pPr>
      <w:r>
        <w:rPr>
          <w:rFonts w:ascii="Calibri" w:hAnsi="Calibri"/>
        </w:rPr>
        <w:t>“</w:t>
      </w:r>
      <w:r w:rsidR="00A740E1" w:rsidRPr="00A740E1">
        <w:rPr>
          <w:rFonts w:ascii="Calibri" w:hAnsi="Calibri"/>
        </w:rPr>
        <w:t>And if someone overpowers one person, two can resist him. A cord of three strands is not easily broken.</w:t>
      </w:r>
      <w:r>
        <w:rPr>
          <w:rFonts w:ascii="Calibri" w:hAnsi="Calibri"/>
        </w:rPr>
        <w:t>”</w:t>
      </w:r>
    </w:p>
    <w:p w14:paraId="072200E8" w14:textId="77777777" w:rsidR="00A740E1" w:rsidRPr="00A740E1" w:rsidRDefault="00A740E1" w:rsidP="00A740E1">
      <w:pPr>
        <w:spacing w:line="276" w:lineRule="auto"/>
        <w:rPr>
          <w:rFonts w:ascii="Calibri" w:hAnsi="Calibri"/>
        </w:rPr>
      </w:pPr>
      <w:r w:rsidRPr="00A740E1">
        <w:rPr>
          <w:rFonts w:ascii="Calibri" w:hAnsi="Calibri"/>
        </w:rPr>
        <w:t>Ecclesiastes 4:12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A24E" w14:textId="77777777" w:rsidR="00B607BA" w:rsidRDefault="00B607BA">
      <w:r>
        <w:separator/>
      </w:r>
    </w:p>
  </w:endnote>
  <w:endnote w:type="continuationSeparator" w:id="0">
    <w:p w14:paraId="52FFFBD1" w14:textId="77777777" w:rsidR="00B607BA" w:rsidRDefault="00B607BA">
      <w:r>
        <w:continuationSeparator/>
      </w:r>
    </w:p>
  </w:endnote>
  <w:endnote w:type="continuationNotice" w:id="1">
    <w:p w14:paraId="7378B32B" w14:textId="77777777" w:rsidR="00B607BA" w:rsidRDefault="00B60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C1A8" w14:textId="77777777" w:rsidR="00D77848" w:rsidRDefault="00D77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52BA69B" w:rsidR="000D064C" w:rsidRPr="00E001F4" w:rsidRDefault="00A11D21" w:rsidP="00A11D21">
    <w:pPr>
      <w:pStyle w:val="Footer"/>
      <w:rPr>
        <w:rFonts w:ascii="Calibri" w:hAnsi="Calibri"/>
      </w:rPr>
    </w:pPr>
    <w:r>
      <w:rPr>
        <w:rFonts w:ascii="Calibri" w:hAnsi="Calibri"/>
        <w:b/>
        <w:bCs/>
      </w:rPr>
      <w:tab/>
    </w:r>
    <w:r w:rsidR="002C6F20">
      <w:rPr>
        <w:rFonts w:ascii="Calibri" w:hAnsi="Calibri"/>
        <w:b/>
        <w:bCs/>
      </w:rPr>
      <w:t>Stronger Than Ever</w:t>
    </w:r>
    <w:r w:rsidR="000D064C" w:rsidRPr="00E001F4">
      <w:rPr>
        <w:rFonts w:ascii="Calibri" w:hAnsi="Calibri"/>
        <w:b/>
        <w:bCs/>
      </w:rPr>
      <w:t>—</w:t>
    </w:r>
    <w:r w:rsidR="00A740E1">
      <w:rPr>
        <w:rFonts w:ascii="Calibri" w:hAnsi="Calibri"/>
        <w:b/>
        <w:bCs/>
      </w:rPr>
      <w:t>Better Together</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5F83" w14:textId="77777777" w:rsidR="00D77848" w:rsidRDefault="00D77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68BD" w14:textId="77777777" w:rsidR="00B607BA" w:rsidRDefault="00B607BA">
      <w:r>
        <w:separator/>
      </w:r>
    </w:p>
  </w:footnote>
  <w:footnote w:type="continuationSeparator" w:id="0">
    <w:p w14:paraId="53EF8D53" w14:textId="77777777" w:rsidR="00B607BA" w:rsidRDefault="00B607BA">
      <w:r>
        <w:continuationSeparator/>
      </w:r>
    </w:p>
  </w:footnote>
  <w:footnote w:type="continuationNotice" w:id="1">
    <w:p w14:paraId="2B9A8299" w14:textId="77777777" w:rsidR="00B607BA" w:rsidRDefault="00B607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B4492"/>
    <w:rsid w:val="000C27DD"/>
    <w:rsid w:val="000D064C"/>
    <w:rsid w:val="000D6515"/>
    <w:rsid w:val="000E5645"/>
    <w:rsid w:val="000F352B"/>
    <w:rsid w:val="000F3E99"/>
    <w:rsid w:val="000F78CC"/>
    <w:rsid w:val="00100E61"/>
    <w:rsid w:val="00101707"/>
    <w:rsid w:val="00112802"/>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6AB3"/>
    <w:rsid w:val="0025573D"/>
    <w:rsid w:val="00255946"/>
    <w:rsid w:val="00274BB9"/>
    <w:rsid w:val="0028034F"/>
    <w:rsid w:val="00285843"/>
    <w:rsid w:val="00290511"/>
    <w:rsid w:val="002A27F0"/>
    <w:rsid w:val="002A6CA6"/>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749C4"/>
    <w:rsid w:val="00376E21"/>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B68B0"/>
    <w:rsid w:val="004C3050"/>
    <w:rsid w:val="004C5E5A"/>
    <w:rsid w:val="004D1C32"/>
    <w:rsid w:val="004D33B9"/>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28DF"/>
    <w:rsid w:val="005D45B6"/>
    <w:rsid w:val="005E1B8C"/>
    <w:rsid w:val="005E3D64"/>
    <w:rsid w:val="005E7A87"/>
    <w:rsid w:val="005F759B"/>
    <w:rsid w:val="00625976"/>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1852"/>
    <w:rsid w:val="00702914"/>
    <w:rsid w:val="007630E7"/>
    <w:rsid w:val="00791189"/>
    <w:rsid w:val="007960BA"/>
    <w:rsid w:val="007A6325"/>
    <w:rsid w:val="007C5C95"/>
    <w:rsid w:val="007E1319"/>
    <w:rsid w:val="007F5E3F"/>
    <w:rsid w:val="008073BF"/>
    <w:rsid w:val="0082463E"/>
    <w:rsid w:val="00834475"/>
    <w:rsid w:val="008356BD"/>
    <w:rsid w:val="0084063F"/>
    <w:rsid w:val="00861BBA"/>
    <w:rsid w:val="00866B7A"/>
    <w:rsid w:val="00870C4A"/>
    <w:rsid w:val="00872B1A"/>
    <w:rsid w:val="00873D30"/>
    <w:rsid w:val="00890144"/>
    <w:rsid w:val="00894E92"/>
    <w:rsid w:val="00895E2E"/>
    <w:rsid w:val="008A60FB"/>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685"/>
    <w:rsid w:val="009A3C4F"/>
    <w:rsid w:val="009A6DB5"/>
    <w:rsid w:val="009B0874"/>
    <w:rsid w:val="009B1AFB"/>
    <w:rsid w:val="009B35B5"/>
    <w:rsid w:val="009B408E"/>
    <w:rsid w:val="009B4DD4"/>
    <w:rsid w:val="009B5711"/>
    <w:rsid w:val="009B579B"/>
    <w:rsid w:val="009B66A5"/>
    <w:rsid w:val="009B6985"/>
    <w:rsid w:val="009D293D"/>
    <w:rsid w:val="009D44FC"/>
    <w:rsid w:val="009D7446"/>
    <w:rsid w:val="009E04CE"/>
    <w:rsid w:val="009E4AB7"/>
    <w:rsid w:val="009E5D50"/>
    <w:rsid w:val="009F6672"/>
    <w:rsid w:val="00A0763F"/>
    <w:rsid w:val="00A11D21"/>
    <w:rsid w:val="00A43A90"/>
    <w:rsid w:val="00A51274"/>
    <w:rsid w:val="00A51B63"/>
    <w:rsid w:val="00A64FC4"/>
    <w:rsid w:val="00A740E1"/>
    <w:rsid w:val="00A83591"/>
    <w:rsid w:val="00A93495"/>
    <w:rsid w:val="00AA5ED6"/>
    <w:rsid w:val="00AB12C5"/>
    <w:rsid w:val="00AC1B83"/>
    <w:rsid w:val="00AF468A"/>
    <w:rsid w:val="00B03B8B"/>
    <w:rsid w:val="00B10327"/>
    <w:rsid w:val="00B158DB"/>
    <w:rsid w:val="00B3092B"/>
    <w:rsid w:val="00B40364"/>
    <w:rsid w:val="00B47A64"/>
    <w:rsid w:val="00B56A4D"/>
    <w:rsid w:val="00B604D0"/>
    <w:rsid w:val="00B607BA"/>
    <w:rsid w:val="00B92770"/>
    <w:rsid w:val="00B940D4"/>
    <w:rsid w:val="00BA7A74"/>
    <w:rsid w:val="00BC10B4"/>
    <w:rsid w:val="00BD145D"/>
    <w:rsid w:val="00BD21E1"/>
    <w:rsid w:val="00BD63AF"/>
    <w:rsid w:val="00BE35BE"/>
    <w:rsid w:val="00BF7F06"/>
    <w:rsid w:val="00C01D01"/>
    <w:rsid w:val="00C02FEB"/>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6624D"/>
    <w:rsid w:val="00D77848"/>
    <w:rsid w:val="00D80D10"/>
    <w:rsid w:val="00D86340"/>
    <w:rsid w:val="00D91F73"/>
    <w:rsid w:val="00D92F29"/>
    <w:rsid w:val="00DA0349"/>
    <w:rsid w:val="00DA7996"/>
    <w:rsid w:val="00DB7063"/>
    <w:rsid w:val="00DC3E39"/>
    <w:rsid w:val="00DD197D"/>
    <w:rsid w:val="00DD2573"/>
    <w:rsid w:val="00DD77BC"/>
    <w:rsid w:val="00DE0F70"/>
    <w:rsid w:val="00DE70E9"/>
    <w:rsid w:val="00DF09E4"/>
    <w:rsid w:val="00DF33A8"/>
    <w:rsid w:val="00DF3AF6"/>
    <w:rsid w:val="00DF7B5B"/>
    <w:rsid w:val="00E001F4"/>
    <w:rsid w:val="00E01194"/>
    <w:rsid w:val="00E27448"/>
    <w:rsid w:val="00E34A7C"/>
    <w:rsid w:val="00E53191"/>
    <w:rsid w:val="00E56D30"/>
    <w:rsid w:val="00E64AE0"/>
    <w:rsid w:val="00E667AB"/>
    <w:rsid w:val="00E75A9B"/>
    <w:rsid w:val="00E80CE9"/>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B5403"/>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102</TotalTime>
  <Pages>12</Pages>
  <Words>3426</Words>
  <Characters>19534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22915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11</cp:revision>
  <cp:lastPrinted>2022-12-07T18:00:00Z</cp:lastPrinted>
  <dcterms:created xsi:type="dcterms:W3CDTF">2023-02-22T20:36:00Z</dcterms:created>
  <dcterms:modified xsi:type="dcterms:W3CDTF">2023-03-02T21:23:00Z</dcterms:modified>
  <cp:category/>
</cp:coreProperties>
</file>